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D9E" w:rsidRPr="00354D9E" w:rsidRDefault="00354D9E" w:rsidP="00354D9E">
      <w:pPr>
        <w:jc w:val="center"/>
        <w:rPr>
          <w:rFonts w:eastAsia="Calibri"/>
          <w:b/>
          <w:bCs/>
          <w:sz w:val="28"/>
          <w:szCs w:val="28"/>
        </w:rPr>
      </w:pPr>
      <w:r w:rsidRPr="00354D9E">
        <w:rPr>
          <w:rFonts w:eastAsia="Calibri"/>
          <w:b/>
          <w:bCs/>
          <w:sz w:val="28"/>
          <w:szCs w:val="28"/>
        </w:rPr>
        <w:t>Phụ lục III</w:t>
      </w:r>
    </w:p>
    <w:p w:rsidR="00354D9E" w:rsidRPr="00354D9E" w:rsidRDefault="00354D9E" w:rsidP="00354D9E">
      <w:pPr>
        <w:jc w:val="center"/>
        <w:rPr>
          <w:rFonts w:eastAsia="Calibri"/>
          <w:bCs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96"/>
        <w:gridCol w:w="7764"/>
      </w:tblGrid>
      <w:tr w:rsidR="00354D9E" w:rsidRPr="00354D9E" w:rsidTr="0052419C">
        <w:tc>
          <w:tcPr>
            <w:tcW w:w="6516" w:type="dxa"/>
          </w:tcPr>
          <w:p w:rsidR="00354D9E" w:rsidRPr="00354D9E" w:rsidRDefault="00354D9E" w:rsidP="00354D9E">
            <w:pPr>
              <w:jc w:val="center"/>
              <w:rPr>
                <w:color w:val="FF0000"/>
                <w:sz w:val="28"/>
                <w:szCs w:val="28"/>
              </w:rPr>
            </w:pPr>
            <w:r w:rsidRPr="00354D9E">
              <w:rPr>
                <w:b/>
                <w:bCs/>
                <w:sz w:val="28"/>
                <w:szCs w:val="28"/>
              </w:rPr>
              <w:t>TRƯỜNG</w:t>
            </w:r>
            <w:r w:rsidRPr="00354D9E">
              <w:rPr>
                <w:b/>
                <w:bCs/>
                <w:sz w:val="28"/>
                <w:szCs w:val="28"/>
                <w:lang w:val="vi-VN"/>
              </w:rPr>
              <w:t>:</w:t>
            </w:r>
            <w:r w:rsidRPr="00354D9E">
              <w:rPr>
                <w:b/>
                <w:bCs/>
                <w:sz w:val="28"/>
                <w:szCs w:val="28"/>
              </w:rPr>
              <w:t xml:space="preserve"> THCS ĐỨC CHÍNH</w:t>
            </w:r>
          </w:p>
          <w:p w:rsidR="00354D9E" w:rsidRPr="00354D9E" w:rsidRDefault="00354D9E" w:rsidP="00354D9E">
            <w:pPr>
              <w:ind w:firstLineChars="150" w:firstLine="422"/>
              <w:jc w:val="center"/>
              <w:rPr>
                <w:b/>
                <w:sz w:val="28"/>
              </w:rPr>
            </w:pPr>
            <w:r w:rsidRPr="00354D9E">
              <w:rPr>
                <w:b/>
                <w:bCs/>
                <w:sz w:val="28"/>
                <w:szCs w:val="28"/>
                <w:lang w:val="vi-VN"/>
              </w:rPr>
              <w:t xml:space="preserve">TỔ: </w:t>
            </w:r>
            <w:r>
              <w:rPr>
                <w:b/>
                <w:sz w:val="28"/>
              </w:rPr>
              <w:t>KHOA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HỌC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TỰ NHIÊN</w:t>
            </w:r>
          </w:p>
          <w:p w:rsidR="00354D9E" w:rsidRPr="00354D9E" w:rsidRDefault="00354D9E" w:rsidP="0052419C">
            <w:pPr>
              <w:jc w:val="center"/>
              <w:rPr>
                <w:sz w:val="28"/>
                <w:szCs w:val="28"/>
              </w:rPr>
            </w:pPr>
            <w:r w:rsidRPr="00354D9E">
              <w:rPr>
                <w:sz w:val="28"/>
                <w:szCs w:val="28"/>
                <w:lang w:val="vi-VN"/>
              </w:rPr>
              <w:t xml:space="preserve">Họ và tên giáo viên: </w:t>
            </w:r>
            <w:r>
              <w:rPr>
                <w:sz w:val="28"/>
                <w:szCs w:val="28"/>
              </w:rPr>
              <w:t>TRẦN THANH THƯ</w:t>
            </w:r>
          </w:p>
          <w:p w:rsidR="00354D9E" w:rsidRPr="00354D9E" w:rsidRDefault="00354D9E" w:rsidP="0052419C">
            <w:pPr>
              <w:jc w:val="center"/>
              <w:rPr>
                <w:color w:val="FF0000"/>
                <w:sz w:val="28"/>
                <w:szCs w:val="28"/>
              </w:rPr>
            </w:pPr>
            <w:r w:rsidRPr="00354D9E">
              <w:rPr>
                <w:noProof/>
                <w:color w:val="FF0000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72576" behindDoc="0" locked="0" layoutInCell="1" allowOverlap="1" wp14:anchorId="70A64725" wp14:editId="3604397F">
                      <wp:simplePos x="0" y="0"/>
                      <wp:positionH relativeFrom="column">
                        <wp:posOffset>927735</wp:posOffset>
                      </wp:positionH>
                      <wp:positionV relativeFrom="paragraph">
                        <wp:posOffset>67309</wp:posOffset>
                      </wp:positionV>
                      <wp:extent cx="2019300" cy="0"/>
                      <wp:effectExtent l="0" t="0" r="0" b="0"/>
                      <wp:wrapNone/>
                      <wp:docPr id="15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019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F44783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73.05pt;margin-top:5.3pt;width:159pt;height:0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"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8046" w:type="dxa"/>
          </w:tcPr>
          <w:p w:rsidR="00354D9E" w:rsidRPr="00354D9E" w:rsidRDefault="00354D9E" w:rsidP="0052419C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354D9E">
              <w:rPr>
                <w:b/>
                <w:bCs/>
                <w:sz w:val="28"/>
                <w:szCs w:val="28"/>
                <w:lang w:val="vi-VN"/>
              </w:rPr>
              <w:t>CỘNGHÒA XÃ HỘI CHỦ NGHĨA VIỆT NAM</w:t>
            </w:r>
          </w:p>
          <w:p w:rsidR="00354D9E" w:rsidRPr="00354D9E" w:rsidRDefault="00354D9E" w:rsidP="0052419C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354D9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671552" behindDoc="0" locked="0" layoutInCell="1" allowOverlap="1" wp14:anchorId="5B1E9C12" wp14:editId="40563DB3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0" b="0"/>
                      <wp:wrapNone/>
                      <wp:docPr id="16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6F6F86" id="Straight Connector 1" o:spid="_x0000_s1026" style="position:absolute;z-index:25167155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" strokecolor="black [3040]">
                      <o:lock v:ext="edit" shapetype="f"/>
                    </v:line>
                  </w:pict>
                </mc:Fallback>
              </mc:AlternateContent>
            </w:r>
            <w:r w:rsidRPr="00354D9E">
              <w:rPr>
                <w:b/>
                <w:bCs/>
                <w:sz w:val="28"/>
                <w:szCs w:val="28"/>
                <w:lang w:val="vi-VN"/>
              </w:rPr>
              <w:t>Độc lập - Tự do - Hạnh phúc</w:t>
            </w:r>
          </w:p>
        </w:tc>
      </w:tr>
    </w:tbl>
    <w:p w:rsidR="00334741" w:rsidRDefault="00334741" w:rsidP="00C95EFC">
      <w:pPr>
        <w:ind w:left="5080" w:right="3358" w:hanging="1686"/>
        <w:jc w:val="center"/>
        <w:rPr>
          <w:b/>
          <w:sz w:val="28"/>
          <w:szCs w:val="28"/>
        </w:rPr>
      </w:pPr>
    </w:p>
    <w:p w:rsidR="00AF580E" w:rsidRPr="00C95EFC" w:rsidRDefault="004651CF" w:rsidP="00C95EFC">
      <w:pPr>
        <w:ind w:left="5080" w:right="3358" w:hanging="1686"/>
        <w:jc w:val="center"/>
        <w:rPr>
          <w:b/>
          <w:sz w:val="28"/>
          <w:szCs w:val="28"/>
          <w:lang w:val="en-MY"/>
        </w:rPr>
      </w:pPr>
      <w:r w:rsidRPr="00C95EFC">
        <w:rPr>
          <w:b/>
          <w:sz w:val="28"/>
          <w:szCs w:val="28"/>
        </w:rPr>
        <w:t>KẾ HOẠCH GIÁO DỤC MÔN HỌC NĂM HỌC 202</w:t>
      </w:r>
      <w:r w:rsidR="00E62A6F">
        <w:rPr>
          <w:b/>
          <w:sz w:val="28"/>
          <w:szCs w:val="28"/>
          <w:lang w:val="en-MY"/>
        </w:rPr>
        <w:t>3</w:t>
      </w:r>
      <w:r w:rsidRPr="00C95EFC">
        <w:rPr>
          <w:b/>
          <w:sz w:val="28"/>
          <w:szCs w:val="28"/>
        </w:rPr>
        <w:t>- 202</w:t>
      </w:r>
      <w:r w:rsidR="00E62A6F">
        <w:rPr>
          <w:b/>
          <w:sz w:val="28"/>
          <w:szCs w:val="28"/>
          <w:lang w:val="en-MY"/>
        </w:rPr>
        <w:t>4</w:t>
      </w:r>
    </w:p>
    <w:p w:rsidR="00AF580E" w:rsidRPr="00C95EFC" w:rsidRDefault="004651CF" w:rsidP="00C95EFC">
      <w:pPr>
        <w:ind w:left="5080" w:right="3358" w:hanging="1686"/>
        <w:jc w:val="center"/>
        <w:rPr>
          <w:b/>
          <w:sz w:val="28"/>
          <w:szCs w:val="28"/>
          <w:lang w:val="en-US"/>
        </w:rPr>
      </w:pPr>
      <w:r w:rsidRPr="00C95EFC">
        <w:rPr>
          <w:b/>
          <w:sz w:val="28"/>
          <w:szCs w:val="28"/>
        </w:rPr>
        <w:t>MÔN</w:t>
      </w:r>
      <w:r w:rsidRPr="00C95EFC">
        <w:rPr>
          <w:b/>
          <w:spacing w:val="-1"/>
          <w:sz w:val="28"/>
          <w:szCs w:val="28"/>
        </w:rPr>
        <w:t xml:space="preserve"> </w:t>
      </w:r>
      <w:r w:rsidRPr="00C95EFC">
        <w:rPr>
          <w:b/>
          <w:sz w:val="28"/>
          <w:szCs w:val="28"/>
        </w:rPr>
        <w:t>GIÁO</w:t>
      </w:r>
      <w:r w:rsidRPr="00C95EFC">
        <w:rPr>
          <w:b/>
          <w:spacing w:val="-2"/>
          <w:sz w:val="28"/>
          <w:szCs w:val="28"/>
        </w:rPr>
        <w:t xml:space="preserve"> </w:t>
      </w:r>
      <w:r w:rsidRPr="00C95EFC">
        <w:rPr>
          <w:b/>
          <w:sz w:val="28"/>
          <w:szCs w:val="28"/>
        </w:rPr>
        <w:t>DỤC</w:t>
      </w:r>
      <w:r w:rsidRPr="00C95EFC">
        <w:rPr>
          <w:b/>
          <w:spacing w:val="-7"/>
          <w:sz w:val="28"/>
          <w:szCs w:val="28"/>
        </w:rPr>
        <w:t xml:space="preserve"> </w:t>
      </w:r>
      <w:r w:rsidRPr="00C95EFC">
        <w:rPr>
          <w:b/>
          <w:sz w:val="28"/>
          <w:szCs w:val="28"/>
        </w:rPr>
        <w:t>THỂ</w:t>
      </w:r>
      <w:r w:rsidRPr="00C95EFC">
        <w:rPr>
          <w:b/>
          <w:spacing w:val="-1"/>
          <w:sz w:val="28"/>
          <w:szCs w:val="28"/>
        </w:rPr>
        <w:t xml:space="preserve"> </w:t>
      </w:r>
      <w:r w:rsidRPr="00C95EFC">
        <w:rPr>
          <w:b/>
          <w:sz w:val="28"/>
          <w:szCs w:val="28"/>
        </w:rPr>
        <w:t>CHẤT</w:t>
      </w:r>
      <w:r w:rsidR="00C95EFC">
        <w:rPr>
          <w:b/>
          <w:sz w:val="28"/>
          <w:szCs w:val="28"/>
          <w:lang w:val="en-US"/>
        </w:rPr>
        <w:t>, KHỐI LỚP</w:t>
      </w:r>
      <w:r w:rsidRPr="00C95EFC">
        <w:rPr>
          <w:b/>
          <w:spacing w:val="-5"/>
          <w:sz w:val="28"/>
          <w:szCs w:val="28"/>
        </w:rPr>
        <w:t xml:space="preserve"> </w:t>
      </w:r>
      <w:r w:rsidRPr="00C95EFC">
        <w:rPr>
          <w:b/>
          <w:sz w:val="28"/>
          <w:szCs w:val="28"/>
        </w:rPr>
        <w:t>6</w:t>
      </w:r>
    </w:p>
    <w:p w:rsidR="00C95EFC" w:rsidRPr="00C95EFC" w:rsidRDefault="00C95EFC" w:rsidP="00C95EFC">
      <w:pPr>
        <w:jc w:val="center"/>
        <w:rPr>
          <w:b/>
          <w:sz w:val="28"/>
          <w:szCs w:val="28"/>
        </w:rPr>
      </w:pPr>
      <w:r w:rsidRPr="00C95EFC">
        <w:rPr>
          <w:bCs/>
          <w:sz w:val="28"/>
          <w:szCs w:val="28"/>
        </w:rPr>
        <w:t xml:space="preserve"> (</w:t>
      </w:r>
      <w:r w:rsidRPr="00C95EFC">
        <w:rPr>
          <w:bCs/>
          <w:i/>
          <w:sz w:val="28"/>
          <w:szCs w:val="28"/>
        </w:rPr>
        <w:t>Kèm theo Công văn số  5512/BGDĐT-GDTrH ngày 18 tháng 12 năm 2020 của Bộ GDĐT</w:t>
      </w:r>
      <w:r w:rsidRPr="00C95EFC">
        <w:rPr>
          <w:bCs/>
          <w:sz w:val="28"/>
          <w:szCs w:val="28"/>
        </w:rPr>
        <w:t>)</w:t>
      </w:r>
    </w:p>
    <w:p w:rsidR="00C95EFC" w:rsidRPr="00C95EFC" w:rsidRDefault="00C95EFC" w:rsidP="00C95EFC">
      <w:pPr>
        <w:jc w:val="center"/>
        <w:rPr>
          <w:b/>
          <w:bCs/>
          <w:sz w:val="28"/>
          <w:szCs w:val="28"/>
        </w:rPr>
      </w:pPr>
      <w:r w:rsidRPr="00C95EFC">
        <w:rPr>
          <w:b/>
          <w:bCs/>
          <w:noProof/>
          <w:sz w:val="28"/>
          <w:szCs w:val="28"/>
          <w:lang w:val="en-US"/>
        </w:rPr>
        <mc:AlternateContent>
          <mc:Choice Requires="wps">
            <w:drawing>
              <wp:anchor distT="4294967294" distB="4294967294" distL="114300" distR="114300" simplePos="0" relativeHeight="251669504" behindDoc="0" locked="0" layoutInCell="1" allowOverlap="1" wp14:anchorId="7805A40E" wp14:editId="0B73AAE5">
                <wp:simplePos x="0" y="0"/>
                <wp:positionH relativeFrom="column">
                  <wp:posOffset>3318510</wp:posOffset>
                </wp:positionH>
                <wp:positionV relativeFrom="paragraph">
                  <wp:posOffset>9525</wp:posOffset>
                </wp:positionV>
                <wp:extent cx="2394585" cy="0"/>
                <wp:effectExtent l="0" t="0" r="24765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3945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247155B8" id="Straight Connector 3" o:spid="_x0000_s1026" style="position:absolute;z-index:2516695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61.3pt,.75pt" to="449.8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" strokecolor="black [3040]">
                <o:lock v:ext="edit" shapetype="f"/>
              </v:line>
            </w:pict>
          </mc:Fallback>
        </mc:AlternateContent>
      </w:r>
    </w:p>
    <w:p w:rsidR="00C95EFC" w:rsidRDefault="00C95EFC" w:rsidP="00C95EFC">
      <w:pPr>
        <w:spacing w:before="2"/>
        <w:ind w:left="5476" w:right="5451" w:firstLine="31"/>
        <w:rPr>
          <w:b/>
          <w:sz w:val="28"/>
          <w:lang w:val="en-US"/>
        </w:rPr>
      </w:pPr>
    </w:p>
    <w:p w:rsidR="00AF580E" w:rsidRPr="00C95EFC" w:rsidRDefault="00E62A6F" w:rsidP="00C95EFC">
      <w:pPr>
        <w:spacing w:before="2"/>
        <w:ind w:left="5476" w:right="5451" w:firstLine="31"/>
        <w:jc w:val="center"/>
        <w:rPr>
          <w:b/>
          <w:sz w:val="28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4029075</wp:posOffset>
                </wp:positionH>
                <wp:positionV relativeFrom="paragraph">
                  <wp:posOffset>680085</wp:posOffset>
                </wp:positionV>
                <wp:extent cx="1885950" cy="1270"/>
                <wp:effectExtent l="0" t="0" r="0" b="0"/>
                <wp:wrapTopAndBottom/>
                <wp:docPr id="9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85950" cy="1270"/>
                        </a:xfrm>
                        <a:custGeom>
                          <a:avLst/>
                          <a:gdLst>
                            <a:gd name="T0" fmla="+- 0 6345 6345"/>
                            <a:gd name="T1" fmla="*/ T0 w 2970"/>
                            <a:gd name="T2" fmla="+- 0 9315 6345"/>
                            <a:gd name="T3" fmla="*/ T2 w 297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970">
                              <a:moveTo>
                                <a:pt x="0" y="0"/>
                              </a:moveTo>
                              <a:lnTo>
                                <a:pt x="297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3B29E4E8" id="Freeform 3" o:spid="_x0000_s1026" style="position:absolute;margin-left:317.25pt;margin-top:53.55pt;width:148.5pt;height:.1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" path="m,l2970,e" filled="f">
                <v:path arrowok="t" o:connecttype="custom" o:connectlocs="0,0;1885950,0" o:connectangles="0,0"/>
                <w10:wrap type="topAndBottom" anchorx="page"/>
              </v:shape>
            </w:pict>
          </mc:Fallback>
        </mc:AlternateContent>
      </w:r>
      <w:r w:rsidR="004651CF">
        <w:rPr>
          <w:b/>
          <w:sz w:val="28"/>
        </w:rPr>
        <w:t>Cả năm:</w:t>
      </w:r>
      <w:r w:rsidR="004651CF">
        <w:rPr>
          <w:b/>
          <w:spacing w:val="1"/>
          <w:sz w:val="28"/>
        </w:rPr>
        <w:t xml:space="preserve"> </w:t>
      </w:r>
      <w:r w:rsidR="004651CF">
        <w:rPr>
          <w:b/>
          <w:sz w:val="28"/>
        </w:rPr>
        <w:t>35 tuần (70 tiết)</w:t>
      </w:r>
      <w:r w:rsidR="004651CF">
        <w:rPr>
          <w:b/>
          <w:spacing w:val="-67"/>
          <w:sz w:val="28"/>
        </w:rPr>
        <w:t xml:space="preserve"> </w:t>
      </w:r>
      <w:r w:rsidR="004651CF">
        <w:rPr>
          <w:b/>
          <w:sz w:val="28"/>
        </w:rPr>
        <w:t>Học kì I:</w:t>
      </w:r>
      <w:r w:rsidR="004651CF">
        <w:rPr>
          <w:b/>
          <w:spacing w:val="1"/>
          <w:sz w:val="28"/>
        </w:rPr>
        <w:t xml:space="preserve"> </w:t>
      </w:r>
      <w:r w:rsidR="004651CF">
        <w:rPr>
          <w:b/>
          <w:sz w:val="28"/>
        </w:rPr>
        <w:t>18 tuần (36 tiết)</w:t>
      </w:r>
      <w:r w:rsidR="004651CF">
        <w:rPr>
          <w:b/>
          <w:spacing w:val="-67"/>
          <w:sz w:val="28"/>
        </w:rPr>
        <w:t xml:space="preserve"> </w:t>
      </w:r>
      <w:r w:rsidR="004651CF">
        <w:rPr>
          <w:b/>
          <w:sz w:val="28"/>
        </w:rPr>
        <w:t>Học</w:t>
      </w:r>
      <w:r w:rsidR="004651CF">
        <w:rPr>
          <w:b/>
          <w:spacing w:val="-3"/>
          <w:sz w:val="28"/>
        </w:rPr>
        <w:t xml:space="preserve"> </w:t>
      </w:r>
      <w:r w:rsidR="004651CF">
        <w:rPr>
          <w:b/>
          <w:sz w:val="28"/>
        </w:rPr>
        <w:t>kì</w:t>
      </w:r>
      <w:r w:rsidR="004651CF">
        <w:rPr>
          <w:b/>
          <w:spacing w:val="-2"/>
          <w:sz w:val="28"/>
        </w:rPr>
        <w:t xml:space="preserve"> </w:t>
      </w:r>
      <w:r w:rsidR="004651CF">
        <w:rPr>
          <w:b/>
          <w:sz w:val="28"/>
        </w:rPr>
        <w:t>II:</w:t>
      </w:r>
      <w:r w:rsidR="004651CF">
        <w:rPr>
          <w:b/>
          <w:spacing w:val="-2"/>
          <w:sz w:val="28"/>
        </w:rPr>
        <w:t xml:space="preserve"> </w:t>
      </w:r>
      <w:r w:rsidR="004651CF">
        <w:rPr>
          <w:b/>
          <w:sz w:val="28"/>
        </w:rPr>
        <w:t>17</w:t>
      </w:r>
      <w:r w:rsidR="004651CF">
        <w:rPr>
          <w:b/>
          <w:spacing w:val="-2"/>
          <w:sz w:val="28"/>
        </w:rPr>
        <w:t xml:space="preserve"> </w:t>
      </w:r>
      <w:r w:rsidR="004651CF">
        <w:rPr>
          <w:b/>
          <w:sz w:val="28"/>
        </w:rPr>
        <w:t>tuần</w:t>
      </w:r>
      <w:r w:rsidR="004651CF">
        <w:rPr>
          <w:b/>
          <w:spacing w:val="-3"/>
          <w:sz w:val="28"/>
        </w:rPr>
        <w:t xml:space="preserve"> </w:t>
      </w:r>
      <w:r w:rsidR="004651CF">
        <w:rPr>
          <w:b/>
          <w:sz w:val="28"/>
        </w:rPr>
        <w:t>(34</w:t>
      </w:r>
      <w:r w:rsidR="004651CF">
        <w:rPr>
          <w:b/>
          <w:spacing w:val="-1"/>
          <w:sz w:val="28"/>
        </w:rPr>
        <w:t xml:space="preserve"> </w:t>
      </w:r>
      <w:r w:rsidR="004651CF">
        <w:rPr>
          <w:b/>
          <w:sz w:val="28"/>
        </w:rPr>
        <w:t>tiết)</w:t>
      </w:r>
    </w:p>
    <w:p w:rsidR="00AF580E" w:rsidRDefault="004651CF" w:rsidP="00B05880">
      <w:pPr>
        <w:pStyle w:val="ListParagraph"/>
        <w:numPr>
          <w:ilvl w:val="0"/>
          <w:numId w:val="1"/>
        </w:numPr>
        <w:tabs>
          <w:tab w:val="left" w:pos="1069"/>
        </w:tabs>
        <w:rPr>
          <w:b/>
          <w:sz w:val="28"/>
        </w:rPr>
      </w:pPr>
      <w:r>
        <w:rPr>
          <w:b/>
          <w:sz w:val="28"/>
        </w:rPr>
        <w:t>Kế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hoạch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dạy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học</w:t>
      </w:r>
    </w:p>
    <w:p w:rsidR="00AF580E" w:rsidRDefault="004651CF" w:rsidP="00B05880">
      <w:pPr>
        <w:pStyle w:val="ListParagraph"/>
        <w:numPr>
          <w:ilvl w:val="1"/>
          <w:numId w:val="1"/>
        </w:numPr>
        <w:tabs>
          <w:tab w:val="left" w:pos="1100"/>
        </w:tabs>
        <w:ind w:right="10089" w:firstLine="0"/>
        <w:rPr>
          <w:b/>
          <w:sz w:val="28"/>
        </w:rPr>
      </w:pPr>
      <w:r>
        <w:rPr>
          <w:b/>
          <w:sz w:val="28"/>
        </w:rPr>
        <w:t>Phân phối chương trình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HỌC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KỲ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I</w:t>
      </w: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7"/>
        <w:gridCol w:w="948"/>
        <w:gridCol w:w="3946"/>
        <w:gridCol w:w="725"/>
        <w:gridCol w:w="1433"/>
        <w:gridCol w:w="3043"/>
        <w:gridCol w:w="2768"/>
      </w:tblGrid>
      <w:tr w:rsidR="00AF580E">
        <w:trPr>
          <w:trHeight w:val="966"/>
        </w:trPr>
        <w:tc>
          <w:tcPr>
            <w:tcW w:w="917" w:type="dxa"/>
          </w:tcPr>
          <w:p w:rsidR="00AF580E" w:rsidRDefault="004651CF">
            <w:pPr>
              <w:pStyle w:val="TableParagraph"/>
              <w:spacing w:line="320" w:lineRule="exact"/>
              <w:ind w:left="191"/>
              <w:rPr>
                <w:b/>
                <w:sz w:val="28"/>
              </w:rPr>
            </w:pPr>
            <w:r>
              <w:rPr>
                <w:b/>
                <w:sz w:val="28"/>
              </w:rPr>
              <w:t>STT</w:t>
            </w:r>
          </w:p>
        </w:tc>
        <w:tc>
          <w:tcPr>
            <w:tcW w:w="948" w:type="dxa"/>
          </w:tcPr>
          <w:p w:rsidR="00AF580E" w:rsidRDefault="004651CF">
            <w:pPr>
              <w:pStyle w:val="TableParagraph"/>
              <w:spacing w:line="322" w:lineRule="exact"/>
              <w:ind w:left="108" w:right="99" w:firstLine="122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Tiết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theo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PPCT</w:t>
            </w: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spacing w:line="320" w:lineRule="exact"/>
              <w:ind w:left="583" w:right="57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Bài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học</w:t>
            </w:r>
          </w:p>
        </w:tc>
        <w:tc>
          <w:tcPr>
            <w:tcW w:w="725" w:type="dxa"/>
          </w:tcPr>
          <w:p w:rsidR="00AF580E" w:rsidRDefault="004651CF">
            <w:pPr>
              <w:pStyle w:val="TableParagraph"/>
              <w:ind w:left="168" w:right="138" w:firstLine="45"/>
              <w:rPr>
                <w:b/>
                <w:sz w:val="28"/>
              </w:rPr>
            </w:pPr>
            <w:r>
              <w:rPr>
                <w:b/>
                <w:sz w:val="28"/>
              </w:rPr>
              <w:t>Số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tiết</w:t>
            </w:r>
          </w:p>
        </w:tc>
        <w:tc>
          <w:tcPr>
            <w:tcW w:w="1433" w:type="dxa"/>
          </w:tcPr>
          <w:p w:rsidR="00AF580E" w:rsidRDefault="004651CF">
            <w:pPr>
              <w:pStyle w:val="TableParagraph"/>
              <w:ind w:left="420" w:right="391" w:firstLine="7"/>
              <w:rPr>
                <w:b/>
                <w:sz w:val="28"/>
              </w:rPr>
            </w:pPr>
            <w:r>
              <w:rPr>
                <w:b/>
                <w:sz w:val="28"/>
              </w:rPr>
              <w:t>Thời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điểm</w:t>
            </w: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spacing w:line="320" w:lineRule="exact"/>
              <w:ind w:left="552"/>
              <w:rPr>
                <w:b/>
                <w:sz w:val="28"/>
              </w:rPr>
            </w:pPr>
            <w:r>
              <w:rPr>
                <w:b/>
                <w:sz w:val="28"/>
              </w:rPr>
              <w:t>Thiết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bị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dạy học</w:t>
            </w:r>
          </w:p>
        </w:tc>
        <w:tc>
          <w:tcPr>
            <w:tcW w:w="2768" w:type="dxa"/>
          </w:tcPr>
          <w:p w:rsidR="00AF580E" w:rsidRDefault="004651CF">
            <w:pPr>
              <w:pStyle w:val="TableParagraph"/>
              <w:spacing w:line="320" w:lineRule="exact"/>
              <w:ind w:left="346"/>
              <w:rPr>
                <w:b/>
                <w:sz w:val="28"/>
              </w:rPr>
            </w:pPr>
            <w:r>
              <w:rPr>
                <w:b/>
                <w:sz w:val="28"/>
              </w:rPr>
              <w:t>Địa điểm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dạy học</w:t>
            </w:r>
          </w:p>
        </w:tc>
      </w:tr>
      <w:tr w:rsidR="00AF580E">
        <w:trPr>
          <w:trHeight w:val="717"/>
        </w:trPr>
        <w:tc>
          <w:tcPr>
            <w:tcW w:w="917" w:type="dxa"/>
            <w:vMerge w:val="restart"/>
            <w:tcBorders>
              <w:bottom w:val="nil"/>
            </w:tcBorders>
          </w:tcPr>
          <w:p w:rsidR="00AF580E" w:rsidRDefault="004651CF">
            <w:pPr>
              <w:pStyle w:val="TableParagraph"/>
              <w:spacing w:line="315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48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spacing w:before="117"/>
              <w:ind w:left="108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Chủ</w:t>
            </w:r>
            <w:r>
              <w:rPr>
                <w:b/>
                <w:color w:val="FF0000"/>
                <w:spacing w:val="-2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đề</w:t>
            </w:r>
            <w:r>
              <w:rPr>
                <w:b/>
                <w:color w:val="FF0000"/>
                <w:spacing w:val="-2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1:</w:t>
            </w:r>
            <w:r>
              <w:rPr>
                <w:b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Bài tập thể</w:t>
            </w:r>
            <w:r>
              <w:rPr>
                <w:b/>
                <w:color w:val="FF0000"/>
                <w:spacing w:val="-2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dục</w:t>
            </w:r>
          </w:p>
        </w:tc>
        <w:tc>
          <w:tcPr>
            <w:tcW w:w="725" w:type="dxa"/>
          </w:tcPr>
          <w:p w:rsidR="00AF580E" w:rsidRDefault="004651CF">
            <w:pPr>
              <w:pStyle w:val="TableParagraph"/>
              <w:spacing w:line="315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433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2768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1924"/>
        </w:trPr>
        <w:tc>
          <w:tcPr>
            <w:tcW w:w="917" w:type="dxa"/>
            <w:vMerge/>
            <w:tcBorders>
              <w:top w:val="nil"/>
              <w:bottom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</w:tcPr>
          <w:p w:rsidR="00AF580E" w:rsidRDefault="004651CF">
            <w:pPr>
              <w:pStyle w:val="TableParagraph"/>
              <w:spacing w:before="118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numPr>
                <w:ilvl w:val="0"/>
                <w:numId w:val="2"/>
              </w:numPr>
              <w:tabs>
                <w:tab w:val="left" w:pos="272"/>
              </w:tabs>
              <w:spacing w:before="113"/>
              <w:ind w:left="271"/>
              <w:jc w:val="both"/>
              <w:rPr>
                <w:sz w:val="28"/>
              </w:rPr>
            </w:pPr>
            <w:r>
              <w:rPr>
                <w:sz w:val="28"/>
              </w:rPr>
              <w:t>Học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từ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nhịp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đến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nhịp 8</w:t>
            </w:r>
          </w:p>
          <w:p w:rsidR="00AF580E" w:rsidRDefault="004651CF">
            <w:pPr>
              <w:pStyle w:val="TableParagraph"/>
              <w:numPr>
                <w:ilvl w:val="0"/>
                <w:numId w:val="2"/>
              </w:numPr>
              <w:tabs>
                <w:tab w:val="left" w:pos="389"/>
              </w:tabs>
              <w:spacing w:before="120"/>
              <w:ind w:right="96" w:firstLine="0"/>
              <w:jc w:val="both"/>
              <w:rPr>
                <w:sz w:val="28"/>
              </w:rPr>
            </w:pPr>
            <w:r>
              <w:rPr>
                <w:sz w:val="28"/>
              </w:rPr>
              <w:t>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“Vận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chuyển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qua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cầu”,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hoặc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do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giáo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viên</w:t>
            </w:r>
            <w:r>
              <w:rPr>
                <w:spacing w:val="1"/>
                <w:sz w:val="28"/>
              </w:rPr>
              <w:t xml:space="preserve"> </w:t>
            </w:r>
            <w:r w:rsidR="00DD5C60">
              <w:rPr>
                <w:sz w:val="28"/>
              </w:rPr>
              <w:t>chọn.(sgk</w:t>
            </w:r>
            <w:r>
              <w:rPr>
                <w:sz w:val="28"/>
              </w:rPr>
              <w:t>)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4651CF">
            <w:pPr>
              <w:pStyle w:val="TableParagraph"/>
              <w:spacing w:before="269"/>
              <w:ind w:left="233" w:right="223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numPr>
                <w:ilvl w:val="0"/>
                <w:numId w:val="3"/>
              </w:numPr>
              <w:tabs>
                <w:tab w:val="left" w:pos="377"/>
              </w:tabs>
              <w:spacing w:before="111" w:line="254" w:lineRule="auto"/>
              <w:ind w:right="93" w:firstLine="0"/>
              <w:jc w:val="both"/>
              <w:rPr>
                <w:sz w:val="28"/>
              </w:rPr>
            </w:pPr>
            <w:r>
              <w:rPr>
                <w:sz w:val="28"/>
              </w:rPr>
              <w:t>GV: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ảnh, trang phục thể thao,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vụ 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chơi.</w:t>
            </w:r>
          </w:p>
          <w:p w:rsidR="00AF580E" w:rsidRDefault="004651CF">
            <w:pPr>
              <w:pStyle w:val="TableParagraph"/>
              <w:numPr>
                <w:ilvl w:val="0"/>
                <w:numId w:val="3"/>
              </w:numPr>
              <w:tabs>
                <w:tab w:val="left" w:pos="272"/>
              </w:tabs>
              <w:spacing w:before="121"/>
              <w:ind w:right="189" w:firstLine="0"/>
              <w:jc w:val="both"/>
              <w:rPr>
                <w:sz w:val="28"/>
              </w:rPr>
            </w:pPr>
            <w:r>
              <w:rPr>
                <w:sz w:val="28"/>
              </w:rPr>
              <w:t>HS: chuẩn bị: Giày thể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thao.</w:t>
            </w:r>
          </w:p>
        </w:tc>
        <w:tc>
          <w:tcPr>
            <w:tcW w:w="2768" w:type="dxa"/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801"/>
        </w:trPr>
        <w:tc>
          <w:tcPr>
            <w:tcW w:w="917" w:type="dxa"/>
            <w:vMerge/>
            <w:tcBorders>
              <w:top w:val="nil"/>
              <w:bottom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</w:tcPr>
          <w:p w:rsidR="00AF580E" w:rsidRDefault="004651CF">
            <w:pPr>
              <w:pStyle w:val="TableParagraph"/>
              <w:spacing w:before="117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spacing w:before="112"/>
              <w:ind w:left="108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Ôn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tập từ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nhịp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đến nhịp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8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4651CF">
            <w:pPr>
              <w:pStyle w:val="TableParagraph"/>
              <w:spacing w:line="315" w:lineRule="exact"/>
              <w:ind w:left="233" w:right="223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spacing w:before="92" w:line="340" w:lineRule="atLeast"/>
              <w:ind w:left="108" w:right="8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GV: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ảnh,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trang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thao,</w:t>
            </w:r>
          </w:p>
        </w:tc>
        <w:tc>
          <w:tcPr>
            <w:tcW w:w="2768" w:type="dxa"/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</w:tbl>
    <w:p w:rsidR="00AF580E" w:rsidRDefault="00AF580E">
      <w:pPr>
        <w:spacing w:line="315" w:lineRule="exact"/>
        <w:rPr>
          <w:sz w:val="28"/>
        </w:rPr>
        <w:sectPr w:rsidR="00AF580E">
          <w:type w:val="continuous"/>
          <w:pgSz w:w="15840" w:h="12240" w:orient="landscape"/>
          <w:pgMar w:top="1140" w:right="900" w:bottom="280" w:left="880" w:header="720" w:footer="720" w:gutter="0"/>
          <w:cols w:space="720"/>
        </w:sectPr>
      </w:pPr>
    </w:p>
    <w:p w:rsidR="00AF580E" w:rsidRDefault="00AF580E">
      <w:pPr>
        <w:pStyle w:val="BodyText"/>
        <w:rPr>
          <w:b/>
          <w:sz w:val="20"/>
        </w:rPr>
      </w:pPr>
    </w:p>
    <w:p w:rsidR="00AF580E" w:rsidRDefault="00AF580E">
      <w:pPr>
        <w:pStyle w:val="BodyText"/>
        <w:spacing w:before="10"/>
        <w:rPr>
          <w:b/>
        </w:rPr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"/>
        <w:gridCol w:w="943"/>
        <w:gridCol w:w="3946"/>
        <w:gridCol w:w="725"/>
        <w:gridCol w:w="1433"/>
        <w:gridCol w:w="3043"/>
        <w:gridCol w:w="2768"/>
      </w:tblGrid>
      <w:tr w:rsidR="00AF580E">
        <w:trPr>
          <w:trHeight w:val="1103"/>
        </w:trPr>
        <w:tc>
          <w:tcPr>
            <w:tcW w:w="922" w:type="dxa"/>
            <w:vMerge w:val="restart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943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spacing w:before="112"/>
              <w:ind w:left="108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Học từ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nhịp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9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đến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nhịp 16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còi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vụ 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chơi.</w:t>
            </w:r>
          </w:p>
          <w:p w:rsidR="00AF580E" w:rsidRDefault="004651CF">
            <w:pPr>
              <w:pStyle w:val="TableParagraph"/>
              <w:spacing w:before="127" w:line="322" w:lineRule="exact"/>
              <w:ind w:left="108" w:right="175"/>
              <w:rPr>
                <w:sz w:val="28"/>
              </w:rPr>
            </w:pPr>
            <w:r>
              <w:rPr>
                <w:sz w:val="28"/>
              </w:rPr>
              <w:t>- HS: chuẩn bị: Giày thể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thao.</w:t>
            </w:r>
          </w:p>
        </w:tc>
        <w:tc>
          <w:tcPr>
            <w:tcW w:w="2768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1970"/>
        </w:trPr>
        <w:tc>
          <w:tcPr>
            <w:tcW w:w="922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AF580E" w:rsidRDefault="004651CF">
            <w:pPr>
              <w:pStyle w:val="TableParagraph"/>
              <w:spacing w:before="117"/>
              <w:ind w:left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spacing w:before="112"/>
              <w:ind w:left="108"/>
              <w:rPr>
                <w:sz w:val="28"/>
              </w:rPr>
            </w:pPr>
            <w:r>
              <w:rPr>
                <w:sz w:val="28"/>
              </w:rPr>
              <w:t>Luyện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tập:</w:t>
            </w:r>
          </w:p>
          <w:p w:rsidR="00AF580E" w:rsidRDefault="004651CF">
            <w:pPr>
              <w:pStyle w:val="TableParagraph"/>
              <w:numPr>
                <w:ilvl w:val="0"/>
                <w:numId w:val="4"/>
              </w:numPr>
              <w:tabs>
                <w:tab w:val="left" w:pos="487"/>
                <w:tab w:val="left" w:pos="488"/>
              </w:tabs>
              <w:spacing w:before="123"/>
              <w:ind w:right="94" w:firstLine="69"/>
              <w:rPr>
                <w:sz w:val="28"/>
              </w:rPr>
            </w:pPr>
            <w:r>
              <w:rPr>
                <w:sz w:val="28"/>
              </w:rPr>
              <w:t>Phối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hơp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từ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nhịp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đến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nhịp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16</w:t>
            </w:r>
          </w:p>
          <w:p w:rsidR="00AF580E" w:rsidRDefault="004651CF">
            <w:pPr>
              <w:pStyle w:val="TableParagraph"/>
              <w:numPr>
                <w:ilvl w:val="0"/>
                <w:numId w:val="4"/>
              </w:numPr>
              <w:tabs>
                <w:tab w:val="left" w:pos="286"/>
              </w:tabs>
              <w:spacing w:before="105" w:line="322" w:lineRule="exact"/>
              <w:ind w:right="97" w:firstLine="0"/>
              <w:rPr>
                <w:sz w:val="28"/>
              </w:rPr>
            </w:pPr>
            <w:r>
              <w:rPr>
                <w:sz w:val="28"/>
              </w:rPr>
              <w:t>Trò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chơi: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Vượt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sông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(giáo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viên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4651CF">
            <w:pPr>
              <w:pStyle w:val="TableParagraph"/>
              <w:spacing w:line="315" w:lineRule="exact"/>
              <w:ind w:left="233" w:right="223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numPr>
                <w:ilvl w:val="0"/>
                <w:numId w:val="5"/>
              </w:numPr>
              <w:tabs>
                <w:tab w:val="left" w:pos="377"/>
              </w:tabs>
              <w:spacing w:before="110" w:line="254" w:lineRule="auto"/>
              <w:ind w:right="93" w:firstLine="0"/>
              <w:jc w:val="both"/>
              <w:rPr>
                <w:sz w:val="28"/>
              </w:rPr>
            </w:pPr>
            <w:r>
              <w:rPr>
                <w:sz w:val="28"/>
              </w:rPr>
              <w:t>GV: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ảnh, trang phục thể thao,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vụ 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chơi.</w:t>
            </w:r>
          </w:p>
          <w:p w:rsidR="00AF580E" w:rsidRDefault="004651CF">
            <w:pPr>
              <w:pStyle w:val="TableParagraph"/>
              <w:numPr>
                <w:ilvl w:val="0"/>
                <w:numId w:val="5"/>
              </w:numPr>
              <w:tabs>
                <w:tab w:val="left" w:pos="272"/>
              </w:tabs>
              <w:spacing w:before="122"/>
              <w:ind w:right="189" w:firstLine="0"/>
              <w:jc w:val="both"/>
              <w:rPr>
                <w:sz w:val="28"/>
              </w:rPr>
            </w:pPr>
            <w:r>
              <w:rPr>
                <w:sz w:val="28"/>
              </w:rPr>
              <w:t>HS: chuẩn bị: Giày thể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thao.</w:t>
            </w:r>
          </w:p>
        </w:tc>
        <w:tc>
          <w:tcPr>
            <w:tcW w:w="2768" w:type="dxa"/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1907"/>
        </w:trPr>
        <w:tc>
          <w:tcPr>
            <w:tcW w:w="922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AF580E" w:rsidRDefault="004651CF">
            <w:pPr>
              <w:pStyle w:val="TableParagraph"/>
              <w:spacing w:before="117"/>
              <w:ind w:left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numPr>
                <w:ilvl w:val="0"/>
                <w:numId w:val="6"/>
              </w:numPr>
              <w:tabs>
                <w:tab w:val="left" w:pos="341"/>
              </w:tabs>
              <w:spacing w:before="112"/>
              <w:ind w:left="340"/>
              <w:rPr>
                <w:sz w:val="28"/>
              </w:rPr>
            </w:pPr>
            <w:r>
              <w:rPr>
                <w:sz w:val="28"/>
              </w:rPr>
              <w:t>Học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từ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nhịp 17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đến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nhịp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24</w:t>
            </w:r>
          </w:p>
          <w:p w:rsidR="00AF580E" w:rsidRDefault="004651CF">
            <w:pPr>
              <w:pStyle w:val="TableParagraph"/>
              <w:numPr>
                <w:ilvl w:val="0"/>
                <w:numId w:val="6"/>
              </w:numPr>
              <w:tabs>
                <w:tab w:val="left" w:pos="315"/>
              </w:tabs>
              <w:spacing w:before="120" w:line="242" w:lineRule="auto"/>
              <w:ind w:right="92" w:firstLine="0"/>
              <w:rPr>
                <w:sz w:val="28"/>
              </w:rPr>
            </w:pPr>
            <w:r>
              <w:rPr>
                <w:sz w:val="28"/>
              </w:rPr>
              <w:t>Trò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chơi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“Ai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làm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đúng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nhất”,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hoặc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giáo viên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chọn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4651CF">
            <w:pPr>
              <w:pStyle w:val="TableParagraph"/>
              <w:spacing w:line="315" w:lineRule="exact"/>
              <w:ind w:left="233" w:right="223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numPr>
                <w:ilvl w:val="0"/>
                <w:numId w:val="7"/>
              </w:numPr>
              <w:tabs>
                <w:tab w:val="left" w:pos="377"/>
              </w:tabs>
              <w:spacing w:before="110" w:line="254" w:lineRule="auto"/>
              <w:ind w:right="93" w:firstLine="0"/>
              <w:jc w:val="both"/>
              <w:rPr>
                <w:sz w:val="28"/>
              </w:rPr>
            </w:pPr>
            <w:r>
              <w:rPr>
                <w:sz w:val="28"/>
              </w:rPr>
              <w:t>GV: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ảnh, trang phục thể thao,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vụ 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chơi.</w:t>
            </w:r>
          </w:p>
          <w:p w:rsidR="00AF580E" w:rsidRDefault="004651CF">
            <w:pPr>
              <w:pStyle w:val="TableParagraph"/>
              <w:numPr>
                <w:ilvl w:val="0"/>
                <w:numId w:val="7"/>
              </w:numPr>
              <w:tabs>
                <w:tab w:val="left" w:pos="272"/>
              </w:tabs>
              <w:spacing w:before="110" w:line="322" w:lineRule="exact"/>
              <w:ind w:right="189" w:firstLine="0"/>
              <w:jc w:val="both"/>
              <w:rPr>
                <w:sz w:val="28"/>
              </w:rPr>
            </w:pPr>
            <w:r>
              <w:rPr>
                <w:sz w:val="28"/>
              </w:rPr>
              <w:t>HS: chuẩn bị: Giày thể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thao.</w:t>
            </w:r>
          </w:p>
        </w:tc>
        <w:tc>
          <w:tcPr>
            <w:tcW w:w="2768" w:type="dxa"/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1905"/>
        </w:trPr>
        <w:tc>
          <w:tcPr>
            <w:tcW w:w="922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AF580E" w:rsidRDefault="004651CF">
            <w:pPr>
              <w:pStyle w:val="TableParagraph"/>
              <w:spacing w:before="117"/>
              <w:ind w:left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numPr>
                <w:ilvl w:val="0"/>
                <w:numId w:val="8"/>
              </w:numPr>
              <w:tabs>
                <w:tab w:val="left" w:pos="272"/>
              </w:tabs>
              <w:spacing w:before="112"/>
              <w:rPr>
                <w:sz w:val="28"/>
              </w:rPr>
            </w:pPr>
            <w:r>
              <w:rPr>
                <w:sz w:val="28"/>
              </w:rPr>
              <w:t>Ôn từ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nhịp 17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đến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nhịp 24</w:t>
            </w:r>
          </w:p>
          <w:p w:rsidR="00AF580E" w:rsidRDefault="004651CF">
            <w:pPr>
              <w:pStyle w:val="TableParagraph"/>
              <w:numPr>
                <w:ilvl w:val="0"/>
                <w:numId w:val="8"/>
              </w:numPr>
              <w:tabs>
                <w:tab w:val="left" w:pos="272"/>
              </w:tabs>
              <w:spacing w:before="120"/>
              <w:rPr>
                <w:sz w:val="28"/>
              </w:rPr>
            </w:pPr>
            <w:r>
              <w:rPr>
                <w:sz w:val="28"/>
              </w:rPr>
              <w:t>Học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từ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nhịp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25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đến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nhip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32</w:t>
            </w:r>
          </w:p>
          <w:p w:rsidR="00AF580E" w:rsidRDefault="004651CF">
            <w:pPr>
              <w:pStyle w:val="TableParagraph"/>
              <w:numPr>
                <w:ilvl w:val="0"/>
                <w:numId w:val="8"/>
              </w:numPr>
              <w:tabs>
                <w:tab w:val="left" w:pos="272"/>
              </w:tabs>
              <w:spacing w:before="120"/>
              <w:rPr>
                <w:sz w:val="28"/>
              </w:rPr>
            </w:pPr>
            <w:r>
              <w:rPr>
                <w:sz w:val="28"/>
              </w:rPr>
              <w:t>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giáo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viên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4651CF">
            <w:pPr>
              <w:pStyle w:val="TableParagraph"/>
              <w:spacing w:line="315" w:lineRule="exact"/>
              <w:ind w:left="233" w:right="223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numPr>
                <w:ilvl w:val="0"/>
                <w:numId w:val="9"/>
              </w:numPr>
              <w:tabs>
                <w:tab w:val="left" w:pos="377"/>
              </w:tabs>
              <w:spacing w:before="110" w:line="254" w:lineRule="auto"/>
              <w:ind w:right="93" w:firstLine="0"/>
              <w:jc w:val="both"/>
              <w:rPr>
                <w:sz w:val="28"/>
              </w:rPr>
            </w:pPr>
            <w:r>
              <w:rPr>
                <w:sz w:val="28"/>
              </w:rPr>
              <w:t>GV: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ảnh, trang phục thể thao,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vụ 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chơi.</w:t>
            </w:r>
          </w:p>
          <w:p w:rsidR="00AF580E" w:rsidRDefault="004651CF">
            <w:pPr>
              <w:pStyle w:val="TableParagraph"/>
              <w:numPr>
                <w:ilvl w:val="0"/>
                <w:numId w:val="9"/>
              </w:numPr>
              <w:tabs>
                <w:tab w:val="left" w:pos="272"/>
              </w:tabs>
              <w:spacing w:before="107" w:line="322" w:lineRule="exact"/>
              <w:ind w:right="189" w:firstLine="0"/>
              <w:jc w:val="both"/>
              <w:rPr>
                <w:sz w:val="28"/>
              </w:rPr>
            </w:pPr>
            <w:r>
              <w:rPr>
                <w:sz w:val="28"/>
              </w:rPr>
              <w:t>HS: chuẩn bị: Giày thể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thao.</w:t>
            </w:r>
          </w:p>
        </w:tc>
        <w:tc>
          <w:tcPr>
            <w:tcW w:w="2768" w:type="dxa"/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2119"/>
        </w:trPr>
        <w:tc>
          <w:tcPr>
            <w:tcW w:w="922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AF580E" w:rsidRDefault="004651CF">
            <w:pPr>
              <w:pStyle w:val="TableParagraph"/>
              <w:spacing w:before="118"/>
              <w:ind w:left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spacing w:before="113" w:line="328" w:lineRule="auto"/>
              <w:ind w:left="108" w:right="1206"/>
              <w:rPr>
                <w:sz w:val="28"/>
              </w:rPr>
            </w:pPr>
            <w:r>
              <w:rPr>
                <w:sz w:val="28"/>
              </w:rPr>
              <w:t>Ôn từ nhịp 17 đến nhịp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32</w:t>
            </w:r>
          </w:p>
          <w:p w:rsidR="00AF580E" w:rsidRDefault="004651CF">
            <w:pPr>
              <w:pStyle w:val="TableParagraph"/>
              <w:spacing w:before="1"/>
              <w:ind w:left="17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 chơi (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giáo viên chọn)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4651CF">
            <w:pPr>
              <w:pStyle w:val="TableParagraph"/>
              <w:spacing w:line="315" w:lineRule="exact"/>
              <w:ind w:left="233" w:right="223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numPr>
                <w:ilvl w:val="0"/>
                <w:numId w:val="10"/>
              </w:numPr>
              <w:tabs>
                <w:tab w:val="left" w:pos="377"/>
              </w:tabs>
              <w:spacing w:before="111" w:line="254" w:lineRule="auto"/>
              <w:ind w:right="93" w:firstLine="0"/>
              <w:jc w:val="both"/>
              <w:rPr>
                <w:sz w:val="28"/>
              </w:rPr>
            </w:pPr>
            <w:r>
              <w:rPr>
                <w:sz w:val="28"/>
              </w:rPr>
              <w:t>GV: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ảnh, trang phục thể thao,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vụ 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chơi.</w:t>
            </w:r>
          </w:p>
          <w:p w:rsidR="00AF580E" w:rsidRDefault="004651CF">
            <w:pPr>
              <w:pStyle w:val="TableParagraph"/>
              <w:numPr>
                <w:ilvl w:val="0"/>
                <w:numId w:val="10"/>
              </w:numPr>
              <w:tabs>
                <w:tab w:val="left" w:pos="272"/>
              </w:tabs>
              <w:spacing w:before="121"/>
              <w:ind w:right="189" w:firstLine="0"/>
              <w:jc w:val="both"/>
              <w:rPr>
                <w:sz w:val="28"/>
              </w:rPr>
            </w:pPr>
            <w:r>
              <w:rPr>
                <w:sz w:val="28"/>
              </w:rPr>
              <w:t>HS: chuẩn bị: Giày thể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thao.</w:t>
            </w:r>
          </w:p>
        </w:tc>
        <w:tc>
          <w:tcPr>
            <w:tcW w:w="2768" w:type="dxa"/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552"/>
        </w:trPr>
        <w:tc>
          <w:tcPr>
            <w:tcW w:w="922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</w:tcPr>
          <w:p w:rsidR="00AF580E" w:rsidRDefault="004651CF">
            <w:pPr>
              <w:pStyle w:val="TableParagraph"/>
              <w:spacing w:before="117"/>
              <w:ind w:left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spacing w:before="112"/>
              <w:ind w:left="108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Hoàn</w:t>
            </w:r>
            <w:r>
              <w:rPr>
                <w:spacing w:val="76"/>
                <w:sz w:val="28"/>
              </w:rPr>
              <w:t xml:space="preserve"> </w:t>
            </w:r>
            <w:r>
              <w:rPr>
                <w:sz w:val="28"/>
              </w:rPr>
              <w:t>thiện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sz w:val="28"/>
              </w:rPr>
              <w:t>bài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sz w:val="28"/>
              </w:rPr>
              <w:t>liên</w:t>
            </w:r>
            <w:r>
              <w:rPr>
                <w:spacing w:val="76"/>
                <w:sz w:val="28"/>
              </w:rPr>
              <w:t xml:space="preserve"> </w:t>
            </w:r>
            <w:r>
              <w:rPr>
                <w:sz w:val="28"/>
              </w:rPr>
              <w:t>hoàn</w:t>
            </w:r>
            <w:r>
              <w:rPr>
                <w:spacing w:val="75"/>
                <w:sz w:val="28"/>
              </w:rPr>
              <w:t xml:space="preserve"> </w:t>
            </w:r>
            <w:r>
              <w:rPr>
                <w:sz w:val="28"/>
              </w:rPr>
              <w:t>32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4651CF">
            <w:pPr>
              <w:pStyle w:val="TableParagraph"/>
              <w:spacing w:line="315" w:lineRule="exact"/>
              <w:ind w:left="233" w:right="223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spacing w:before="110"/>
              <w:ind w:left="108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GV:</w:t>
            </w:r>
            <w:r>
              <w:rPr>
                <w:spacing w:val="102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101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103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</w:p>
        </w:tc>
        <w:tc>
          <w:tcPr>
            <w:tcW w:w="2768" w:type="dxa"/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</w:tbl>
    <w:p w:rsidR="00AF580E" w:rsidRDefault="00AF580E">
      <w:pPr>
        <w:spacing w:line="315" w:lineRule="exact"/>
        <w:rPr>
          <w:sz w:val="28"/>
        </w:rPr>
        <w:sectPr w:rsidR="00AF580E">
          <w:pgSz w:w="15840" w:h="12240" w:orient="landscape"/>
          <w:pgMar w:top="1140" w:right="900" w:bottom="280" w:left="880" w:header="720" w:footer="720" w:gutter="0"/>
          <w:cols w:space="720"/>
        </w:sectPr>
      </w:pPr>
    </w:p>
    <w:p w:rsidR="00AF580E" w:rsidRDefault="00AF580E">
      <w:pPr>
        <w:pStyle w:val="BodyText"/>
        <w:rPr>
          <w:b/>
          <w:sz w:val="20"/>
        </w:rPr>
      </w:pPr>
    </w:p>
    <w:p w:rsidR="00AF580E" w:rsidRDefault="00AF580E">
      <w:pPr>
        <w:pStyle w:val="BodyText"/>
        <w:spacing w:before="10"/>
        <w:rPr>
          <w:b/>
        </w:rPr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7"/>
        <w:gridCol w:w="948"/>
        <w:gridCol w:w="3946"/>
        <w:gridCol w:w="725"/>
        <w:gridCol w:w="1433"/>
        <w:gridCol w:w="3043"/>
        <w:gridCol w:w="2768"/>
      </w:tblGrid>
      <w:tr w:rsidR="00AF580E">
        <w:trPr>
          <w:trHeight w:val="1554"/>
        </w:trPr>
        <w:tc>
          <w:tcPr>
            <w:tcW w:w="917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948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  <w:tcBorders>
              <w:top w:val="nil"/>
            </w:tcBorders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nhịp</w:t>
            </w:r>
          </w:p>
          <w:p w:rsidR="00AF580E" w:rsidRDefault="004651CF">
            <w:pPr>
              <w:pStyle w:val="TableParagraph"/>
              <w:spacing w:before="119"/>
              <w:ind w:left="108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giáo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viên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spacing w:line="254" w:lineRule="auto"/>
              <w:ind w:left="108" w:right="87"/>
              <w:rPr>
                <w:sz w:val="28"/>
              </w:rPr>
            </w:pPr>
            <w:r>
              <w:rPr>
                <w:sz w:val="28"/>
              </w:rPr>
              <w:t>ảnh,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trang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thao,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vụ 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chơi.</w:t>
            </w:r>
          </w:p>
          <w:p w:rsidR="00AF580E" w:rsidRDefault="004651CF">
            <w:pPr>
              <w:pStyle w:val="TableParagraph"/>
              <w:spacing w:before="112"/>
              <w:ind w:left="108" w:right="175"/>
              <w:rPr>
                <w:sz w:val="28"/>
              </w:rPr>
            </w:pPr>
            <w:r>
              <w:rPr>
                <w:sz w:val="28"/>
              </w:rPr>
              <w:t>- HS: chuẩn bị: Giày thể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thao.</w:t>
            </w:r>
          </w:p>
        </w:tc>
        <w:tc>
          <w:tcPr>
            <w:tcW w:w="2768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840"/>
        </w:trPr>
        <w:tc>
          <w:tcPr>
            <w:tcW w:w="917" w:type="dxa"/>
          </w:tcPr>
          <w:p w:rsidR="00AF580E" w:rsidRDefault="004651CF">
            <w:pPr>
              <w:pStyle w:val="TableParagraph"/>
              <w:spacing w:line="315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48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spacing w:before="117"/>
              <w:ind w:left="108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Chủ</w:t>
            </w:r>
            <w:r>
              <w:rPr>
                <w:b/>
                <w:color w:val="FF0000"/>
                <w:spacing w:val="-2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đề</w:t>
            </w:r>
            <w:r>
              <w:rPr>
                <w:b/>
                <w:color w:val="FF0000"/>
                <w:spacing w:val="-2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2:</w:t>
            </w:r>
            <w:r>
              <w:rPr>
                <w:b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Chạy ngắn</w:t>
            </w:r>
          </w:p>
        </w:tc>
        <w:tc>
          <w:tcPr>
            <w:tcW w:w="725" w:type="dxa"/>
          </w:tcPr>
          <w:p w:rsidR="00AF580E" w:rsidRDefault="004651CF">
            <w:pPr>
              <w:pStyle w:val="TableParagraph"/>
              <w:spacing w:line="315" w:lineRule="exact"/>
              <w:ind w:left="221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433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2768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3256"/>
        </w:trPr>
        <w:tc>
          <w:tcPr>
            <w:tcW w:w="917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948" w:type="dxa"/>
          </w:tcPr>
          <w:p w:rsidR="00AF580E" w:rsidRDefault="004651CF">
            <w:pPr>
              <w:pStyle w:val="TableParagraph"/>
              <w:spacing w:before="117"/>
              <w:ind w:right="39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spacing w:before="117"/>
              <w:ind w:left="108" w:right="362"/>
              <w:rPr>
                <w:b/>
                <w:sz w:val="28"/>
              </w:rPr>
            </w:pPr>
            <w:r>
              <w:rPr>
                <w:b/>
                <w:sz w:val="28"/>
              </w:rPr>
              <w:t>Bài 1: Kĩ thuật chạy giữa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quãng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và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các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động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tác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bổ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trợ</w:t>
            </w:r>
          </w:p>
          <w:p w:rsidR="00AF580E" w:rsidRDefault="004651CF">
            <w:pPr>
              <w:pStyle w:val="TableParagraph"/>
              <w:spacing w:before="115"/>
              <w:ind w:left="108" w:right="522"/>
              <w:rPr>
                <w:sz w:val="28"/>
              </w:rPr>
            </w:pPr>
            <w:r>
              <w:rPr>
                <w:sz w:val="28"/>
              </w:rPr>
              <w:t>Giới thiệu kĩ thuật chạy cự ly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ngắn,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tác bổ trợ</w:t>
            </w:r>
          </w:p>
          <w:p w:rsidR="00AF580E" w:rsidRDefault="004651CF">
            <w:pPr>
              <w:pStyle w:val="TableParagraph"/>
              <w:numPr>
                <w:ilvl w:val="0"/>
                <w:numId w:val="11"/>
              </w:numPr>
              <w:tabs>
                <w:tab w:val="left" w:pos="272"/>
              </w:tabs>
              <w:spacing w:before="119"/>
              <w:ind w:left="271"/>
              <w:rPr>
                <w:sz w:val="28"/>
              </w:rPr>
            </w:pPr>
            <w:r>
              <w:rPr>
                <w:sz w:val="28"/>
              </w:rPr>
              <w:t>Chay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bước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nhỏ</w:t>
            </w:r>
          </w:p>
          <w:p w:rsidR="00AF580E" w:rsidRDefault="004651CF">
            <w:pPr>
              <w:pStyle w:val="TableParagraph"/>
              <w:numPr>
                <w:ilvl w:val="0"/>
                <w:numId w:val="11"/>
              </w:numPr>
              <w:tabs>
                <w:tab w:val="left" w:pos="272"/>
              </w:tabs>
              <w:ind w:left="271"/>
              <w:rPr>
                <w:sz w:val="28"/>
              </w:rPr>
            </w:pP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nâng cao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đùi</w:t>
            </w:r>
          </w:p>
          <w:p w:rsidR="00AF580E" w:rsidRDefault="004651CF">
            <w:pPr>
              <w:pStyle w:val="TableParagraph"/>
              <w:numPr>
                <w:ilvl w:val="0"/>
                <w:numId w:val="11"/>
              </w:numPr>
              <w:tabs>
                <w:tab w:val="left" w:pos="272"/>
              </w:tabs>
              <w:spacing w:before="2" w:line="322" w:lineRule="exact"/>
              <w:ind w:left="271"/>
              <w:rPr>
                <w:sz w:val="28"/>
              </w:rPr>
            </w:pP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đạp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sau</w:t>
            </w:r>
          </w:p>
          <w:p w:rsidR="00AF580E" w:rsidRDefault="004651CF">
            <w:pPr>
              <w:pStyle w:val="TableParagraph"/>
              <w:numPr>
                <w:ilvl w:val="0"/>
                <w:numId w:val="11"/>
              </w:numPr>
              <w:tabs>
                <w:tab w:val="left" w:pos="272"/>
              </w:tabs>
              <w:spacing w:line="322" w:lineRule="exact"/>
              <w:ind w:right="353" w:firstLine="0"/>
              <w:rPr>
                <w:sz w:val="28"/>
              </w:rPr>
            </w:pPr>
            <w:r>
              <w:rPr>
                <w:sz w:val="28"/>
              </w:rPr>
              <w:t>Trò chơi phát triển sức nhanh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(GV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4651CF">
            <w:pPr>
              <w:pStyle w:val="TableParagraph"/>
              <w:spacing w:line="315" w:lineRule="exact"/>
              <w:ind w:left="233" w:right="223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numPr>
                <w:ilvl w:val="0"/>
                <w:numId w:val="12"/>
              </w:numPr>
              <w:tabs>
                <w:tab w:val="left" w:pos="377"/>
              </w:tabs>
              <w:spacing w:before="110" w:line="254" w:lineRule="auto"/>
              <w:ind w:right="93" w:firstLine="0"/>
              <w:jc w:val="both"/>
              <w:rPr>
                <w:sz w:val="28"/>
              </w:rPr>
            </w:pPr>
            <w:r>
              <w:rPr>
                <w:sz w:val="28"/>
              </w:rPr>
              <w:t>GV: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ảnh, trang phục thể thao,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vụ 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chơi.</w:t>
            </w:r>
          </w:p>
          <w:p w:rsidR="00AF580E" w:rsidRDefault="004651CF">
            <w:pPr>
              <w:pStyle w:val="TableParagraph"/>
              <w:numPr>
                <w:ilvl w:val="0"/>
                <w:numId w:val="12"/>
              </w:numPr>
              <w:tabs>
                <w:tab w:val="left" w:pos="272"/>
              </w:tabs>
              <w:spacing w:before="121"/>
              <w:ind w:right="189" w:firstLine="0"/>
              <w:jc w:val="both"/>
              <w:rPr>
                <w:sz w:val="28"/>
              </w:rPr>
            </w:pPr>
            <w:r>
              <w:rPr>
                <w:sz w:val="28"/>
              </w:rPr>
              <w:t>HS: chuẩn bị: Giày thể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thao.</w:t>
            </w:r>
          </w:p>
        </w:tc>
        <w:tc>
          <w:tcPr>
            <w:tcW w:w="2768" w:type="dxa"/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2052"/>
        </w:trPr>
        <w:tc>
          <w:tcPr>
            <w:tcW w:w="917" w:type="dxa"/>
            <w:vMerge w:val="restart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948" w:type="dxa"/>
          </w:tcPr>
          <w:p w:rsidR="00AF580E" w:rsidRDefault="004651CF">
            <w:pPr>
              <w:pStyle w:val="TableParagraph"/>
              <w:spacing w:before="117"/>
              <w:ind w:right="39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spacing w:before="112"/>
              <w:ind w:left="108" w:right="351"/>
              <w:rPr>
                <w:sz w:val="28"/>
              </w:rPr>
            </w:pPr>
            <w:r>
              <w:rPr>
                <w:sz w:val="28"/>
              </w:rPr>
              <w:t>Các động tác bổ trợ kỹ thuật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chạy cự li ngắn; - Ôn tâp: chạy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bước nhỏ, chạy nâng cao đùi,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đạp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sau</w:t>
            </w:r>
          </w:p>
          <w:p w:rsidR="00AF580E" w:rsidRDefault="004651CF">
            <w:pPr>
              <w:pStyle w:val="TableParagraph"/>
              <w:spacing w:line="322" w:lineRule="exact"/>
              <w:ind w:left="108" w:right="335"/>
              <w:rPr>
                <w:sz w:val="28"/>
              </w:rPr>
            </w:pPr>
            <w:r>
              <w:rPr>
                <w:sz w:val="28"/>
              </w:rPr>
              <w:t>- Trò chơi phát triển sức nhanh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(GV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4651CF">
            <w:pPr>
              <w:pStyle w:val="TableParagraph"/>
              <w:spacing w:line="315" w:lineRule="exact"/>
              <w:ind w:left="233" w:right="223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numPr>
                <w:ilvl w:val="0"/>
                <w:numId w:val="13"/>
              </w:numPr>
              <w:tabs>
                <w:tab w:val="left" w:pos="377"/>
              </w:tabs>
              <w:spacing w:before="110" w:line="254" w:lineRule="auto"/>
              <w:ind w:right="93" w:firstLine="0"/>
              <w:jc w:val="both"/>
              <w:rPr>
                <w:sz w:val="28"/>
              </w:rPr>
            </w:pPr>
            <w:r>
              <w:rPr>
                <w:sz w:val="28"/>
              </w:rPr>
              <w:t>GV: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ảnh, trang phục thể thao,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vụ 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chơi.</w:t>
            </w:r>
          </w:p>
          <w:p w:rsidR="00AF580E" w:rsidRDefault="004651CF">
            <w:pPr>
              <w:pStyle w:val="TableParagraph"/>
              <w:numPr>
                <w:ilvl w:val="0"/>
                <w:numId w:val="13"/>
              </w:numPr>
              <w:tabs>
                <w:tab w:val="left" w:pos="272"/>
              </w:tabs>
              <w:spacing w:before="122"/>
              <w:ind w:right="189" w:firstLine="0"/>
              <w:jc w:val="both"/>
              <w:rPr>
                <w:sz w:val="28"/>
              </w:rPr>
            </w:pPr>
            <w:r>
              <w:rPr>
                <w:sz w:val="28"/>
              </w:rPr>
              <w:t>HS: chuẩn bị: Giày thể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thao.</w:t>
            </w:r>
          </w:p>
        </w:tc>
        <w:tc>
          <w:tcPr>
            <w:tcW w:w="2768" w:type="dxa"/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1908"/>
        </w:trPr>
        <w:tc>
          <w:tcPr>
            <w:tcW w:w="917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</w:tcPr>
          <w:p w:rsidR="00AF580E" w:rsidRDefault="004651CF">
            <w:pPr>
              <w:pStyle w:val="TableParagraph"/>
              <w:spacing w:before="117"/>
              <w:ind w:right="319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spacing w:before="112" w:line="242" w:lineRule="auto"/>
              <w:ind w:left="108" w:right="619"/>
              <w:rPr>
                <w:sz w:val="28"/>
              </w:rPr>
            </w:pPr>
            <w:r>
              <w:rPr>
                <w:sz w:val="28"/>
              </w:rPr>
              <w:t>Các động tác bổ trợ, kĩ thuật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giữa quãng.</w:t>
            </w:r>
          </w:p>
          <w:p w:rsidR="00AF580E" w:rsidRDefault="004651CF">
            <w:pPr>
              <w:pStyle w:val="TableParagraph"/>
              <w:spacing w:before="116"/>
              <w:ind w:left="108" w:right="219"/>
              <w:rPr>
                <w:sz w:val="28"/>
              </w:rPr>
            </w:pPr>
            <w:r>
              <w:rPr>
                <w:sz w:val="28"/>
              </w:rPr>
              <w:t>- Ôn: chạy bước nhỏ, chạy nâng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cao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đùi,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đạp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sau.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4651CF">
            <w:pPr>
              <w:pStyle w:val="TableParagraph"/>
              <w:spacing w:line="315" w:lineRule="exact"/>
              <w:ind w:left="233" w:right="223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numPr>
                <w:ilvl w:val="0"/>
                <w:numId w:val="14"/>
              </w:numPr>
              <w:tabs>
                <w:tab w:val="left" w:pos="377"/>
              </w:tabs>
              <w:spacing w:before="110" w:line="254" w:lineRule="auto"/>
              <w:ind w:right="93" w:firstLine="0"/>
              <w:jc w:val="both"/>
              <w:rPr>
                <w:sz w:val="28"/>
              </w:rPr>
            </w:pPr>
            <w:r>
              <w:rPr>
                <w:sz w:val="28"/>
              </w:rPr>
              <w:t>GV: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ảnh, trang phục thể thao,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vụ 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chơi.</w:t>
            </w:r>
          </w:p>
          <w:p w:rsidR="00AF580E" w:rsidRDefault="004651CF">
            <w:pPr>
              <w:pStyle w:val="TableParagraph"/>
              <w:numPr>
                <w:ilvl w:val="0"/>
                <w:numId w:val="14"/>
              </w:numPr>
              <w:tabs>
                <w:tab w:val="left" w:pos="272"/>
              </w:tabs>
              <w:spacing w:before="110" w:line="320" w:lineRule="atLeast"/>
              <w:ind w:right="189" w:firstLine="0"/>
              <w:jc w:val="both"/>
              <w:rPr>
                <w:sz w:val="28"/>
              </w:rPr>
            </w:pPr>
            <w:r>
              <w:rPr>
                <w:sz w:val="28"/>
              </w:rPr>
              <w:t>HS: chuẩn bị: Giày thể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thao.</w:t>
            </w:r>
          </w:p>
        </w:tc>
        <w:tc>
          <w:tcPr>
            <w:tcW w:w="2768" w:type="dxa"/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</w:tbl>
    <w:p w:rsidR="00AF580E" w:rsidRDefault="00AF580E">
      <w:pPr>
        <w:spacing w:line="315" w:lineRule="exact"/>
        <w:rPr>
          <w:sz w:val="28"/>
        </w:rPr>
        <w:sectPr w:rsidR="00AF580E">
          <w:pgSz w:w="15840" w:h="12240" w:orient="landscape"/>
          <w:pgMar w:top="1140" w:right="900" w:bottom="280" w:left="880" w:header="720" w:footer="720" w:gutter="0"/>
          <w:cols w:space="720"/>
        </w:sectPr>
      </w:pPr>
    </w:p>
    <w:p w:rsidR="00AF580E" w:rsidRDefault="00AF580E">
      <w:pPr>
        <w:pStyle w:val="BodyText"/>
        <w:rPr>
          <w:b/>
          <w:sz w:val="20"/>
        </w:rPr>
      </w:pPr>
    </w:p>
    <w:p w:rsidR="00AF580E" w:rsidRDefault="00AF580E">
      <w:pPr>
        <w:pStyle w:val="BodyText"/>
        <w:spacing w:before="10"/>
        <w:rPr>
          <w:b/>
        </w:rPr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7"/>
        <w:gridCol w:w="948"/>
        <w:gridCol w:w="3946"/>
        <w:gridCol w:w="725"/>
        <w:gridCol w:w="1433"/>
        <w:gridCol w:w="3043"/>
        <w:gridCol w:w="2768"/>
      </w:tblGrid>
      <w:tr w:rsidR="00AF580E">
        <w:trPr>
          <w:trHeight w:val="1204"/>
        </w:trPr>
        <w:tc>
          <w:tcPr>
            <w:tcW w:w="917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948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numPr>
                <w:ilvl w:val="0"/>
                <w:numId w:val="15"/>
              </w:numPr>
              <w:tabs>
                <w:tab w:val="left" w:pos="272"/>
              </w:tabs>
              <w:spacing w:line="315" w:lineRule="exact"/>
              <w:ind w:left="271"/>
              <w:rPr>
                <w:sz w:val="28"/>
              </w:rPr>
            </w:pPr>
            <w:r>
              <w:rPr>
                <w:sz w:val="28"/>
              </w:rPr>
              <w:t>Học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mới: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giữa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quãng</w:t>
            </w:r>
          </w:p>
          <w:p w:rsidR="00AF580E" w:rsidRDefault="004651CF">
            <w:pPr>
              <w:pStyle w:val="TableParagraph"/>
              <w:numPr>
                <w:ilvl w:val="0"/>
                <w:numId w:val="15"/>
              </w:numPr>
              <w:tabs>
                <w:tab w:val="left" w:pos="272"/>
              </w:tabs>
              <w:spacing w:before="119"/>
              <w:ind w:right="353" w:firstLine="0"/>
              <w:rPr>
                <w:sz w:val="28"/>
              </w:rPr>
            </w:pPr>
            <w:r>
              <w:rPr>
                <w:sz w:val="28"/>
              </w:rPr>
              <w:t>Trò chơi phát triển sức nhanh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(do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GV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2768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2256"/>
        </w:trPr>
        <w:tc>
          <w:tcPr>
            <w:tcW w:w="917" w:type="dxa"/>
            <w:vMerge w:val="restart"/>
            <w:tcBorders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948" w:type="dxa"/>
          </w:tcPr>
          <w:p w:rsidR="00AF580E" w:rsidRDefault="004651CF">
            <w:pPr>
              <w:pStyle w:val="TableParagraph"/>
              <w:ind w:left="314" w:right="30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ind w:left="108" w:right="91"/>
              <w:rPr>
                <w:sz w:val="28"/>
              </w:rPr>
            </w:pPr>
            <w:r>
              <w:rPr>
                <w:sz w:val="28"/>
              </w:rPr>
              <w:t>Các động tác bổ trợ kĩ thuật chạy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giũa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quãng.</w:t>
            </w:r>
          </w:p>
          <w:p w:rsidR="00AF580E" w:rsidRDefault="004651CF">
            <w:pPr>
              <w:pStyle w:val="TableParagraph"/>
              <w:numPr>
                <w:ilvl w:val="0"/>
                <w:numId w:val="16"/>
              </w:numPr>
              <w:tabs>
                <w:tab w:val="left" w:pos="272"/>
              </w:tabs>
              <w:ind w:right="137" w:firstLine="0"/>
              <w:rPr>
                <w:sz w:val="28"/>
              </w:rPr>
            </w:pPr>
            <w:r>
              <w:rPr>
                <w:sz w:val="28"/>
              </w:rPr>
              <w:t>Ôn tâp: Chạy bước nhỏ, chạy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nâng cao đùi, chạy đạp sau, chạy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giữa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quãng.</w:t>
            </w:r>
          </w:p>
          <w:p w:rsidR="00AF580E" w:rsidRDefault="004651CF">
            <w:pPr>
              <w:pStyle w:val="TableParagraph"/>
              <w:numPr>
                <w:ilvl w:val="0"/>
                <w:numId w:val="16"/>
              </w:numPr>
              <w:tabs>
                <w:tab w:val="left" w:pos="272"/>
              </w:tabs>
              <w:spacing w:line="322" w:lineRule="exact"/>
              <w:ind w:right="353" w:firstLine="0"/>
              <w:rPr>
                <w:sz w:val="28"/>
              </w:rPr>
            </w:pPr>
            <w:r>
              <w:rPr>
                <w:sz w:val="28"/>
              </w:rPr>
              <w:t>Trò chơi phát triển sức nhanh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(do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GV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4651CF">
            <w:pPr>
              <w:pStyle w:val="TableParagraph"/>
              <w:spacing w:line="317" w:lineRule="exact"/>
              <w:ind w:left="233" w:right="223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6</w:t>
            </w: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numPr>
                <w:ilvl w:val="0"/>
                <w:numId w:val="17"/>
              </w:numPr>
              <w:tabs>
                <w:tab w:val="left" w:pos="377"/>
              </w:tabs>
              <w:spacing w:before="112" w:line="254" w:lineRule="auto"/>
              <w:ind w:right="93" w:firstLine="0"/>
              <w:jc w:val="both"/>
              <w:rPr>
                <w:sz w:val="28"/>
              </w:rPr>
            </w:pPr>
            <w:r>
              <w:rPr>
                <w:sz w:val="28"/>
              </w:rPr>
              <w:t>GV: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ảnh, trang phục thể thao,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vụ 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chơi.</w:t>
            </w:r>
          </w:p>
          <w:p w:rsidR="00AF580E" w:rsidRDefault="004651CF">
            <w:pPr>
              <w:pStyle w:val="TableParagraph"/>
              <w:numPr>
                <w:ilvl w:val="0"/>
                <w:numId w:val="17"/>
              </w:numPr>
              <w:tabs>
                <w:tab w:val="left" w:pos="272"/>
              </w:tabs>
              <w:spacing w:before="120" w:line="242" w:lineRule="auto"/>
              <w:ind w:right="189" w:firstLine="0"/>
              <w:jc w:val="both"/>
              <w:rPr>
                <w:sz w:val="28"/>
              </w:rPr>
            </w:pPr>
            <w:r>
              <w:rPr>
                <w:sz w:val="28"/>
              </w:rPr>
              <w:t>HS: chuẩn bị: Giày thể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thao.</w:t>
            </w:r>
          </w:p>
        </w:tc>
        <w:tc>
          <w:tcPr>
            <w:tcW w:w="2768" w:type="dxa"/>
          </w:tcPr>
          <w:p w:rsidR="00AF580E" w:rsidRDefault="004651CF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3699"/>
        </w:trPr>
        <w:tc>
          <w:tcPr>
            <w:tcW w:w="917" w:type="dxa"/>
            <w:vMerge/>
            <w:tcBorders>
              <w:top w:val="nil"/>
              <w:bottom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</w:tcPr>
          <w:p w:rsidR="00AF580E" w:rsidRDefault="004651CF">
            <w:pPr>
              <w:pStyle w:val="TableParagraph"/>
              <w:spacing w:before="117"/>
              <w:ind w:left="314" w:right="30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spacing w:before="117"/>
              <w:ind w:left="108" w:right="151"/>
              <w:rPr>
                <w:b/>
                <w:sz w:val="28"/>
              </w:rPr>
            </w:pPr>
            <w:r>
              <w:rPr>
                <w:b/>
                <w:sz w:val="28"/>
              </w:rPr>
              <w:t>Bài 2: Kĩ thuật xuất phát cao,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chạy lao sau xuất phát và chạy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về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đích</w:t>
            </w:r>
          </w:p>
          <w:p w:rsidR="00AF580E" w:rsidRDefault="004651CF">
            <w:pPr>
              <w:pStyle w:val="TableParagraph"/>
              <w:spacing w:before="115"/>
              <w:ind w:left="108" w:right="122" w:firstLine="69"/>
              <w:rPr>
                <w:sz w:val="28"/>
              </w:rPr>
            </w:pPr>
            <w:r>
              <w:rPr>
                <w:sz w:val="28"/>
              </w:rPr>
              <w:t>Ôn tâp: Chạy bước nhỏ, chạy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nâng cao đùi, chạy đạp sau, chạy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giữa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quãng.</w:t>
            </w:r>
          </w:p>
          <w:p w:rsidR="00AF580E" w:rsidRDefault="004651CF">
            <w:pPr>
              <w:pStyle w:val="TableParagraph"/>
              <w:spacing w:before="121"/>
              <w:ind w:left="108"/>
              <w:rPr>
                <w:sz w:val="28"/>
              </w:rPr>
            </w:pPr>
            <w:r>
              <w:rPr>
                <w:sz w:val="28"/>
              </w:rPr>
              <w:t>-Học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mới: Xuất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cao</w:t>
            </w:r>
          </w:p>
          <w:p w:rsidR="00AF580E" w:rsidRDefault="004651CF">
            <w:pPr>
              <w:pStyle w:val="TableParagraph"/>
              <w:spacing w:before="120"/>
              <w:ind w:left="108" w:right="405"/>
              <w:rPr>
                <w:sz w:val="28"/>
              </w:rPr>
            </w:pPr>
            <w:r>
              <w:rPr>
                <w:sz w:val="28"/>
              </w:rPr>
              <w:t>-Trò chơi phát triển sức nhanh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(Bắt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bóng nhanh)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hoặc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do GV</w:t>
            </w:r>
          </w:p>
          <w:p w:rsidR="00AF580E" w:rsidRDefault="004651CF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chọn.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4651CF">
            <w:pPr>
              <w:pStyle w:val="TableParagraph"/>
              <w:spacing w:line="315" w:lineRule="exact"/>
              <w:ind w:left="233" w:right="223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6</w:t>
            </w: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numPr>
                <w:ilvl w:val="0"/>
                <w:numId w:val="18"/>
              </w:numPr>
              <w:tabs>
                <w:tab w:val="left" w:pos="377"/>
              </w:tabs>
              <w:spacing w:before="110" w:line="254" w:lineRule="auto"/>
              <w:ind w:right="93" w:firstLine="0"/>
              <w:jc w:val="both"/>
              <w:rPr>
                <w:sz w:val="28"/>
              </w:rPr>
            </w:pPr>
            <w:r>
              <w:rPr>
                <w:sz w:val="28"/>
              </w:rPr>
              <w:t>GV: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ảnh, trang phục thể thao,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vụ 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chơi.</w:t>
            </w:r>
          </w:p>
          <w:p w:rsidR="00AF580E" w:rsidRDefault="004651CF">
            <w:pPr>
              <w:pStyle w:val="TableParagraph"/>
              <w:numPr>
                <w:ilvl w:val="0"/>
                <w:numId w:val="18"/>
              </w:numPr>
              <w:tabs>
                <w:tab w:val="left" w:pos="272"/>
              </w:tabs>
              <w:spacing w:before="121"/>
              <w:ind w:right="189" w:firstLine="0"/>
              <w:jc w:val="both"/>
              <w:rPr>
                <w:sz w:val="28"/>
              </w:rPr>
            </w:pPr>
            <w:r>
              <w:rPr>
                <w:sz w:val="28"/>
              </w:rPr>
              <w:t>HS: chuẩn bị: Giày thể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thao.</w:t>
            </w:r>
          </w:p>
        </w:tc>
        <w:tc>
          <w:tcPr>
            <w:tcW w:w="2768" w:type="dxa"/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2173"/>
        </w:trPr>
        <w:tc>
          <w:tcPr>
            <w:tcW w:w="917" w:type="dxa"/>
            <w:vMerge/>
            <w:tcBorders>
              <w:top w:val="nil"/>
              <w:bottom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</w:tcPr>
          <w:p w:rsidR="00AF580E" w:rsidRDefault="004651CF">
            <w:pPr>
              <w:pStyle w:val="TableParagraph"/>
              <w:spacing w:before="120"/>
              <w:ind w:left="314" w:right="30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spacing w:before="115"/>
              <w:ind w:left="108" w:right="122" w:firstLine="69"/>
              <w:rPr>
                <w:sz w:val="28"/>
              </w:rPr>
            </w:pPr>
            <w:r>
              <w:rPr>
                <w:sz w:val="28"/>
              </w:rPr>
              <w:t>Ôn tâp: Chạy bước nhỏ, chạy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nâng cao đùi, chạy đạp sau, chạy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giữa quãng, kĩ thuật xuất phát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cao</w:t>
            </w:r>
          </w:p>
          <w:p w:rsidR="00AF580E" w:rsidRDefault="004651CF">
            <w:pPr>
              <w:pStyle w:val="TableParagraph"/>
              <w:spacing w:before="107" w:line="322" w:lineRule="exact"/>
              <w:ind w:left="108" w:right="588"/>
              <w:rPr>
                <w:sz w:val="28"/>
              </w:rPr>
            </w:pPr>
            <w:r>
              <w:rPr>
                <w:sz w:val="28"/>
              </w:rPr>
              <w:t>-Học mới: Chạy lao sau xuất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4651CF">
            <w:pPr>
              <w:pStyle w:val="TableParagraph"/>
              <w:spacing w:line="317" w:lineRule="exact"/>
              <w:ind w:left="233" w:right="223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7</w:t>
            </w: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numPr>
                <w:ilvl w:val="0"/>
                <w:numId w:val="19"/>
              </w:numPr>
              <w:tabs>
                <w:tab w:val="left" w:pos="377"/>
              </w:tabs>
              <w:spacing w:before="112" w:line="252" w:lineRule="auto"/>
              <w:ind w:right="93" w:firstLine="0"/>
              <w:jc w:val="both"/>
              <w:rPr>
                <w:sz w:val="28"/>
              </w:rPr>
            </w:pPr>
            <w:r>
              <w:rPr>
                <w:sz w:val="28"/>
              </w:rPr>
              <w:t>GV: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ảnh, trang phục thể thao,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vụ 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chơi.</w:t>
            </w:r>
          </w:p>
          <w:p w:rsidR="00AF580E" w:rsidRDefault="004651CF">
            <w:pPr>
              <w:pStyle w:val="TableParagraph"/>
              <w:numPr>
                <w:ilvl w:val="0"/>
                <w:numId w:val="19"/>
              </w:numPr>
              <w:tabs>
                <w:tab w:val="left" w:pos="272"/>
              </w:tabs>
              <w:spacing w:before="129" w:line="242" w:lineRule="auto"/>
              <w:ind w:right="189" w:firstLine="0"/>
              <w:jc w:val="both"/>
              <w:rPr>
                <w:sz w:val="28"/>
              </w:rPr>
            </w:pPr>
            <w:r>
              <w:rPr>
                <w:sz w:val="28"/>
              </w:rPr>
              <w:t>HS: chuẩn bị: Giày thể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thao.</w:t>
            </w:r>
          </w:p>
        </w:tc>
        <w:tc>
          <w:tcPr>
            <w:tcW w:w="2768" w:type="dxa"/>
          </w:tcPr>
          <w:p w:rsidR="00AF580E" w:rsidRDefault="004651CF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</w:tbl>
    <w:p w:rsidR="00AF580E" w:rsidRDefault="00AF580E">
      <w:pPr>
        <w:spacing w:line="317" w:lineRule="exact"/>
        <w:rPr>
          <w:sz w:val="28"/>
        </w:rPr>
        <w:sectPr w:rsidR="00AF580E">
          <w:pgSz w:w="15840" w:h="12240" w:orient="landscape"/>
          <w:pgMar w:top="1140" w:right="900" w:bottom="280" w:left="880" w:header="720" w:footer="720" w:gutter="0"/>
          <w:cols w:space="720"/>
        </w:sectPr>
      </w:pPr>
    </w:p>
    <w:p w:rsidR="00AF580E" w:rsidRDefault="00E62A6F">
      <w:pPr>
        <w:pStyle w:val="BodyText"/>
        <w:rPr>
          <w:b/>
          <w:sz w:val="20"/>
        </w:rPr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1086485</wp:posOffset>
                </wp:positionV>
                <wp:extent cx="6350" cy="6053455"/>
                <wp:effectExtent l="0" t="0" r="0" b="0"/>
                <wp:wrapNone/>
                <wp:docPr id="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6053455"/>
                        </a:xfrm>
                        <a:custGeom>
                          <a:avLst/>
                          <a:gdLst>
                            <a:gd name="T0" fmla="+- 0 1030 1020"/>
                            <a:gd name="T1" fmla="*/ T0 w 10"/>
                            <a:gd name="T2" fmla="+- 0 10670 1712"/>
                            <a:gd name="T3" fmla="*/ 10670 h 9533"/>
                            <a:gd name="T4" fmla="+- 0 1020 1020"/>
                            <a:gd name="T5" fmla="*/ T4 w 10"/>
                            <a:gd name="T6" fmla="+- 0 10670 1712"/>
                            <a:gd name="T7" fmla="*/ 10670 h 9533"/>
                            <a:gd name="T8" fmla="+- 0 1020 1020"/>
                            <a:gd name="T9" fmla="*/ T8 w 10"/>
                            <a:gd name="T10" fmla="+- 0 10680 1712"/>
                            <a:gd name="T11" fmla="*/ 10680 h 9533"/>
                            <a:gd name="T12" fmla="+- 0 1020 1020"/>
                            <a:gd name="T13" fmla="*/ T12 w 10"/>
                            <a:gd name="T14" fmla="+- 0 11244 1712"/>
                            <a:gd name="T15" fmla="*/ 11244 h 9533"/>
                            <a:gd name="T16" fmla="+- 0 1030 1020"/>
                            <a:gd name="T17" fmla="*/ T16 w 10"/>
                            <a:gd name="T18" fmla="+- 0 11244 1712"/>
                            <a:gd name="T19" fmla="*/ 11244 h 9533"/>
                            <a:gd name="T20" fmla="+- 0 1030 1020"/>
                            <a:gd name="T21" fmla="*/ T20 w 10"/>
                            <a:gd name="T22" fmla="+- 0 10680 1712"/>
                            <a:gd name="T23" fmla="*/ 10680 h 9533"/>
                            <a:gd name="T24" fmla="+- 0 1030 1020"/>
                            <a:gd name="T25" fmla="*/ T24 w 10"/>
                            <a:gd name="T26" fmla="+- 0 10670 1712"/>
                            <a:gd name="T27" fmla="*/ 10670 h 9533"/>
                            <a:gd name="T28" fmla="+- 0 1030 1020"/>
                            <a:gd name="T29" fmla="*/ T28 w 10"/>
                            <a:gd name="T30" fmla="+- 0 8056 1712"/>
                            <a:gd name="T31" fmla="*/ 8056 h 9533"/>
                            <a:gd name="T32" fmla="+- 0 1020 1020"/>
                            <a:gd name="T33" fmla="*/ T32 w 10"/>
                            <a:gd name="T34" fmla="+- 0 8056 1712"/>
                            <a:gd name="T35" fmla="*/ 8056 h 9533"/>
                            <a:gd name="T36" fmla="+- 0 1020 1020"/>
                            <a:gd name="T37" fmla="*/ T36 w 10"/>
                            <a:gd name="T38" fmla="+- 0 10670 1712"/>
                            <a:gd name="T39" fmla="*/ 10670 h 9533"/>
                            <a:gd name="T40" fmla="+- 0 1030 1020"/>
                            <a:gd name="T41" fmla="*/ T40 w 10"/>
                            <a:gd name="T42" fmla="+- 0 10670 1712"/>
                            <a:gd name="T43" fmla="*/ 10670 h 9533"/>
                            <a:gd name="T44" fmla="+- 0 1030 1020"/>
                            <a:gd name="T45" fmla="*/ T44 w 10"/>
                            <a:gd name="T46" fmla="+- 0 8056 1712"/>
                            <a:gd name="T47" fmla="*/ 8056 h 9533"/>
                            <a:gd name="T48" fmla="+- 0 1030 1020"/>
                            <a:gd name="T49" fmla="*/ T48 w 10"/>
                            <a:gd name="T50" fmla="+- 0 8046 1712"/>
                            <a:gd name="T51" fmla="*/ 8046 h 9533"/>
                            <a:gd name="T52" fmla="+- 0 1020 1020"/>
                            <a:gd name="T53" fmla="*/ T52 w 10"/>
                            <a:gd name="T54" fmla="+- 0 8046 1712"/>
                            <a:gd name="T55" fmla="*/ 8046 h 9533"/>
                            <a:gd name="T56" fmla="+- 0 1020 1020"/>
                            <a:gd name="T57" fmla="*/ T56 w 10"/>
                            <a:gd name="T58" fmla="+- 0 8056 1712"/>
                            <a:gd name="T59" fmla="*/ 8056 h 9533"/>
                            <a:gd name="T60" fmla="+- 0 1030 1020"/>
                            <a:gd name="T61" fmla="*/ T60 w 10"/>
                            <a:gd name="T62" fmla="+- 0 8056 1712"/>
                            <a:gd name="T63" fmla="*/ 8056 h 9533"/>
                            <a:gd name="T64" fmla="+- 0 1030 1020"/>
                            <a:gd name="T65" fmla="*/ T64 w 10"/>
                            <a:gd name="T66" fmla="+- 0 8046 1712"/>
                            <a:gd name="T67" fmla="*/ 8046 h 9533"/>
                            <a:gd name="T68" fmla="+- 0 1030 1020"/>
                            <a:gd name="T69" fmla="*/ T68 w 10"/>
                            <a:gd name="T70" fmla="+- 0 5744 1712"/>
                            <a:gd name="T71" fmla="*/ 5744 h 9533"/>
                            <a:gd name="T72" fmla="+- 0 1020 1020"/>
                            <a:gd name="T73" fmla="*/ T72 w 10"/>
                            <a:gd name="T74" fmla="+- 0 5744 1712"/>
                            <a:gd name="T75" fmla="*/ 5744 h 9533"/>
                            <a:gd name="T76" fmla="+- 0 1020 1020"/>
                            <a:gd name="T77" fmla="*/ T76 w 10"/>
                            <a:gd name="T78" fmla="+- 0 5754 1712"/>
                            <a:gd name="T79" fmla="*/ 5754 h 9533"/>
                            <a:gd name="T80" fmla="+- 0 1020 1020"/>
                            <a:gd name="T81" fmla="*/ T80 w 10"/>
                            <a:gd name="T82" fmla="+- 0 8046 1712"/>
                            <a:gd name="T83" fmla="*/ 8046 h 9533"/>
                            <a:gd name="T84" fmla="+- 0 1030 1020"/>
                            <a:gd name="T85" fmla="*/ T84 w 10"/>
                            <a:gd name="T86" fmla="+- 0 8046 1712"/>
                            <a:gd name="T87" fmla="*/ 8046 h 9533"/>
                            <a:gd name="T88" fmla="+- 0 1030 1020"/>
                            <a:gd name="T89" fmla="*/ T88 w 10"/>
                            <a:gd name="T90" fmla="+- 0 5754 1712"/>
                            <a:gd name="T91" fmla="*/ 5754 h 9533"/>
                            <a:gd name="T92" fmla="+- 0 1030 1020"/>
                            <a:gd name="T93" fmla="*/ T92 w 10"/>
                            <a:gd name="T94" fmla="+- 0 5744 1712"/>
                            <a:gd name="T95" fmla="*/ 5744 h 9533"/>
                            <a:gd name="T96" fmla="+- 0 1030 1020"/>
                            <a:gd name="T97" fmla="*/ T96 w 10"/>
                            <a:gd name="T98" fmla="+- 0 2806 1712"/>
                            <a:gd name="T99" fmla="*/ 2806 h 9533"/>
                            <a:gd name="T100" fmla="+- 0 1020 1020"/>
                            <a:gd name="T101" fmla="*/ T100 w 10"/>
                            <a:gd name="T102" fmla="+- 0 2806 1712"/>
                            <a:gd name="T103" fmla="*/ 2806 h 9533"/>
                            <a:gd name="T104" fmla="+- 0 1020 1020"/>
                            <a:gd name="T105" fmla="*/ T104 w 10"/>
                            <a:gd name="T106" fmla="+- 0 5744 1712"/>
                            <a:gd name="T107" fmla="*/ 5744 h 9533"/>
                            <a:gd name="T108" fmla="+- 0 1030 1020"/>
                            <a:gd name="T109" fmla="*/ T108 w 10"/>
                            <a:gd name="T110" fmla="+- 0 5744 1712"/>
                            <a:gd name="T111" fmla="*/ 5744 h 9533"/>
                            <a:gd name="T112" fmla="+- 0 1030 1020"/>
                            <a:gd name="T113" fmla="*/ T112 w 10"/>
                            <a:gd name="T114" fmla="+- 0 2806 1712"/>
                            <a:gd name="T115" fmla="*/ 2806 h 9533"/>
                            <a:gd name="T116" fmla="+- 0 1030 1020"/>
                            <a:gd name="T117" fmla="*/ T116 w 10"/>
                            <a:gd name="T118" fmla="+- 0 1712 1712"/>
                            <a:gd name="T119" fmla="*/ 1712 h 9533"/>
                            <a:gd name="T120" fmla="+- 0 1020 1020"/>
                            <a:gd name="T121" fmla="*/ T120 w 10"/>
                            <a:gd name="T122" fmla="+- 0 1712 1712"/>
                            <a:gd name="T123" fmla="*/ 1712 h 9533"/>
                            <a:gd name="T124" fmla="+- 0 1020 1020"/>
                            <a:gd name="T125" fmla="*/ T124 w 10"/>
                            <a:gd name="T126" fmla="+- 0 2796 1712"/>
                            <a:gd name="T127" fmla="*/ 2796 h 9533"/>
                            <a:gd name="T128" fmla="+- 0 1020 1020"/>
                            <a:gd name="T129" fmla="*/ T128 w 10"/>
                            <a:gd name="T130" fmla="+- 0 2806 1712"/>
                            <a:gd name="T131" fmla="*/ 2806 h 9533"/>
                            <a:gd name="T132" fmla="+- 0 1030 1020"/>
                            <a:gd name="T133" fmla="*/ T132 w 10"/>
                            <a:gd name="T134" fmla="+- 0 2806 1712"/>
                            <a:gd name="T135" fmla="*/ 2806 h 9533"/>
                            <a:gd name="T136" fmla="+- 0 1030 1020"/>
                            <a:gd name="T137" fmla="*/ T136 w 10"/>
                            <a:gd name="T138" fmla="+- 0 2796 1712"/>
                            <a:gd name="T139" fmla="*/ 2796 h 9533"/>
                            <a:gd name="T140" fmla="+- 0 1030 1020"/>
                            <a:gd name="T141" fmla="*/ T140 w 10"/>
                            <a:gd name="T142" fmla="+- 0 1712 1712"/>
                            <a:gd name="T143" fmla="*/ 1712 h 953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</a:cxnLst>
                          <a:rect l="0" t="0" r="r" b="b"/>
                          <a:pathLst>
                            <a:path w="10" h="9533">
                              <a:moveTo>
                                <a:pt x="10" y="8958"/>
                              </a:moveTo>
                              <a:lnTo>
                                <a:pt x="0" y="8958"/>
                              </a:lnTo>
                              <a:lnTo>
                                <a:pt x="0" y="8968"/>
                              </a:lnTo>
                              <a:lnTo>
                                <a:pt x="0" y="9532"/>
                              </a:lnTo>
                              <a:lnTo>
                                <a:pt x="10" y="9532"/>
                              </a:lnTo>
                              <a:lnTo>
                                <a:pt x="10" y="8968"/>
                              </a:lnTo>
                              <a:lnTo>
                                <a:pt x="10" y="8958"/>
                              </a:lnTo>
                              <a:close/>
                              <a:moveTo>
                                <a:pt x="10" y="6344"/>
                              </a:moveTo>
                              <a:lnTo>
                                <a:pt x="0" y="6344"/>
                              </a:lnTo>
                              <a:lnTo>
                                <a:pt x="0" y="8958"/>
                              </a:lnTo>
                              <a:lnTo>
                                <a:pt x="10" y="8958"/>
                              </a:lnTo>
                              <a:lnTo>
                                <a:pt x="10" y="6344"/>
                              </a:lnTo>
                              <a:close/>
                              <a:moveTo>
                                <a:pt x="10" y="6334"/>
                              </a:moveTo>
                              <a:lnTo>
                                <a:pt x="0" y="6334"/>
                              </a:lnTo>
                              <a:lnTo>
                                <a:pt x="0" y="6344"/>
                              </a:lnTo>
                              <a:lnTo>
                                <a:pt x="10" y="6344"/>
                              </a:lnTo>
                              <a:lnTo>
                                <a:pt x="10" y="6334"/>
                              </a:lnTo>
                              <a:close/>
                              <a:moveTo>
                                <a:pt x="10" y="4032"/>
                              </a:moveTo>
                              <a:lnTo>
                                <a:pt x="0" y="4032"/>
                              </a:lnTo>
                              <a:lnTo>
                                <a:pt x="0" y="4042"/>
                              </a:lnTo>
                              <a:lnTo>
                                <a:pt x="0" y="6334"/>
                              </a:lnTo>
                              <a:lnTo>
                                <a:pt x="10" y="6334"/>
                              </a:lnTo>
                              <a:lnTo>
                                <a:pt x="10" y="4042"/>
                              </a:lnTo>
                              <a:lnTo>
                                <a:pt x="10" y="4032"/>
                              </a:lnTo>
                              <a:close/>
                              <a:moveTo>
                                <a:pt x="10" y="1094"/>
                              </a:moveTo>
                              <a:lnTo>
                                <a:pt x="0" y="1094"/>
                              </a:lnTo>
                              <a:lnTo>
                                <a:pt x="0" y="4032"/>
                              </a:lnTo>
                              <a:lnTo>
                                <a:pt x="10" y="4032"/>
                              </a:lnTo>
                              <a:lnTo>
                                <a:pt x="10" y="1094"/>
                              </a:lnTo>
                              <a:close/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1084"/>
                              </a:lnTo>
                              <a:lnTo>
                                <a:pt x="0" y="1094"/>
                              </a:lnTo>
                              <a:lnTo>
                                <a:pt x="10" y="1094"/>
                              </a:lnTo>
                              <a:lnTo>
                                <a:pt x="10" y="1084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67BB24F4" id="AutoShape 4" o:spid="_x0000_s1026" style="position:absolute;margin-left:51pt;margin-top:85.55pt;width:.5pt;height:476.6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95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" path="m10,8958r-10,l,8968r,564l10,9532r,-564l10,8958xm10,6344r-10,l,8958r10,l10,6344xm10,6334r-10,l,6344r10,l10,6334xm10,4032r-10,l,4042,,6334r10,l10,4042r,-10xm10,1094r-10,l,4032r10,l10,1094xm10,l,,,1084r,10l10,1094r,-10l10,xe" fillcolor="black" stroked="f">
                <v:path arrowok="t" o:connecttype="custom" o:connectlocs="6350,6775450;0,6775450;0,6781800;0,7139940;6350,7139940;6350,6781800;6350,6775450;6350,5115560;0,5115560;0,6775450;6350,6775450;6350,5115560;6350,5109210;0,5109210;0,5115560;6350,5115560;6350,5109210;6350,3647440;0,3647440;0,3653790;0,5109210;6350,5109210;6350,3653790;6350,3647440;6350,1781810;0,1781810;0,3647440;6350,3647440;6350,1781810;6350,1087120;0,1087120;0,1775460;0,1781810;6350,1781810;6350,1775460;6350,1087120" o:connectangles="0,0,0,0,0,0,0,0,0,0,0,0,0,0,0,0,0,0,0,0,0,0,0,0,0,0,0,0,0,0,0,0,0,0,0,0"/>
                <w10:wrap anchorx="page" anchory="page"/>
              </v:shape>
            </w:pict>
          </mc:Fallback>
        </mc:AlternateContent>
      </w:r>
    </w:p>
    <w:p w:rsidR="00AF580E" w:rsidRDefault="00AF580E">
      <w:pPr>
        <w:pStyle w:val="BodyText"/>
        <w:spacing w:before="10"/>
        <w:rPr>
          <w:b/>
        </w:rPr>
      </w:pPr>
    </w:p>
    <w:tbl>
      <w:tblPr>
        <w:tblW w:w="0" w:type="auto"/>
        <w:tblInd w:w="1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"/>
        <w:gridCol w:w="3946"/>
        <w:gridCol w:w="725"/>
        <w:gridCol w:w="1433"/>
        <w:gridCol w:w="3043"/>
        <w:gridCol w:w="2768"/>
      </w:tblGrid>
      <w:tr w:rsidR="00AF580E">
        <w:trPr>
          <w:trHeight w:val="1084"/>
        </w:trPr>
        <w:tc>
          <w:tcPr>
            <w:tcW w:w="948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spacing w:before="98" w:line="322" w:lineRule="exact"/>
              <w:ind w:left="107" w:right="423"/>
              <w:jc w:val="both"/>
              <w:rPr>
                <w:sz w:val="28"/>
              </w:rPr>
            </w:pPr>
            <w:r>
              <w:rPr>
                <w:sz w:val="28"/>
              </w:rPr>
              <w:t>-Trò chơi phát triển sức nhanh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(Bắt bóng nhanh) hoặc do GV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chọn.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2768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2937"/>
        </w:trPr>
        <w:tc>
          <w:tcPr>
            <w:tcW w:w="948" w:type="dxa"/>
          </w:tcPr>
          <w:p w:rsidR="00AF580E" w:rsidRDefault="004651CF">
            <w:pPr>
              <w:pStyle w:val="TableParagraph"/>
              <w:spacing w:before="120"/>
              <w:ind w:left="314" w:right="30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spacing w:before="115"/>
              <w:ind w:left="107" w:right="430" w:firstLine="69"/>
              <w:jc w:val="both"/>
              <w:rPr>
                <w:sz w:val="28"/>
              </w:rPr>
            </w:pPr>
            <w:r>
              <w:rPr>
                <w:sz w:val="28"/>
              </w:rPr>
              <w:t>Ôn tâp: + Ôn một số động tác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bổ trợ, xuất phát cao, chạy lao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sau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XP.</w:t>
            </w:r>
          </w:p>
          <w:p w:rsidR="00AF580E" w:rsidRDefault="004651CF">
            <w:pPr>
              <w:pStyle w:val="TableParagraph"/>
              <w:spacing w:before="119"/>
              <w:ind w:left="107" w:right="690"/>
              <w:rPr>
                <w:sz w:val="28"/>
              </w:rPr>
            </w:pPr>
            <w:r>
              <w:rPr>
                <w:sz w:val="28"/>
              </w:rPr>
              <w:t>- Học mới: Một số điều luật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trong thi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đấu các môn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</w:p>
          <w:p w:rsidR="00AF580E" w:rsidRDefault="004651CF">
            <w:pPr>
              <w:pStyle w:val="TableParagraph"/>
              <w:spacing w:before="120"/>
              <w:ind w:left="107" w:right="149"/>
              <w:rPr>
                <w:sz w:val="28"/>
              </w:rPr>
            </w:pPr>
            <w:r>
              <w:rPr>
                <w:sz w:val="28"/>
              </w:rPr>
              <w:t>-Trò chơi phát triển sức nhanh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(Người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thừa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thứ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ba)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hoặc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do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GV</w:t>
            </w:r>
          </w:p>
          <w:p w:rsidR="00AF580E" w:rsidRDefault="004651CF">
            <w:pPr>
              <w:pStyle w:val="TableParagraph"/>
              <w:spacing w:before="1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chọn.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4651CF">
            <w:pPr>
              <w:pStyle w:val="TableParagraph"/>
              <w:spacing w:line="317" w:lineRule="exact"/>
              <w:ind w:left="233" w:right="224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7</w:t>
            </w: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numPr>
                <w:ilvl w:val="0"/>
                <w:numId w:val="20"/>
              </w:numPr>
              <w:tabs>
                <w:tab w:val="left" w:pos="377"/>
              </w:tabs>
              <w:spacing w:before="112" w:line="254" w:lineRule="auto"/>
              <w:ind w:right="93" w:firstLine="0"/>
              <w:jc w:val="both"/>
              <w:rPr>
                <w:sz w:val="28"/>
              </w:rPr>
            </w:pPr>
            <w:r>
              <w:rPr>
                <w:sz w:val="28"/>
              </w:rPr>
              <w:t>GV: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ảnh, trang phục thể thao,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vụ 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chơi.</w:t>
            </w:r>
          </w:p>
          <w:p w:rsidR="00AF580E" w:rsidRDefault="004651CF">
            <w:pPr>
              <w:pStyle w:val="TableParagraph"/>
              <w:numPr>
                <w:ilvl w:val="0"/>
                <w:numId w:val="20"/>
              </w:numPr>
              <w:tabs>
                <w:tab w:val="left" w:pos="272"/>
              </w:tabs>
              <w:spacing w:before="120" w:line="242" w:lineRule="auto"/>
              <w:ind w:right="189" w:firstLine="0"/>
              <w:jc w:val="both"/>
              <w:rPr>
                <w:sz w:val="28"/>
              </w:rPr>
            </w:pPr>
            <w:r>
              <w:rPr>
                <w:sz w:val="28"/>
              </w:rPr>
              <w:t>HS: chuẩn bị: Giày thể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thao.</w:t>
            </w:r>
          </w:p>
        </w:tc>
        <w:tc>
          <w:tcPr>
            <w:tcW w:w="2768" w:type="dxa"/>
          </w:tcPr>
          <w:p w:rsidR="00AF580E" w:rsidRDefault="004651CF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2291"/>
        </w:trPr>
        <w:tc>
          <w:tcPr>
            <w:tcW w:w="948" w:type="dxa"/>
          </w:tcPr>
          <w:p w:rsidR="00AF580E" w:rsidRDefault="004651CF">
            <w:pPr>
              <w:pStyle w:val="TableParagraph"/>
              <w:spacing w:before="117"/>
              <w:ind w:left="314" w:right="30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spacing w:before="112"/>
              <w:ind w:left="107" w:firstLine="69"/>
              <w:rPr>
                <w:sz w:val="28"/>
              </w:rPr>
            </w:pPr>
            <w:r>
              <w:rPr>
                <w:sz w:val="28"/>
              </w:rPr>
              <w:t>Ôn tâp: Một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số động tác bổ trợ,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xuất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cao,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lao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sau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XP</w:t>
            </w:r>
          </w:p>
          <w:p w:rsidR="00AF580E" w:rsidRDefault="004651CF">
            <w:pPr>
              <w:pStyle w:val="TableParagraph"/>
              <w:spacing w:before="120"/>
              <w:ind w:left="107" w:right="418"/>
              <w:rPr>
                <w:sz w:val="28"/>
              </w:rPr>
            </w:pPr>
            <w:r>
              <w:rPr>
                <w:sz w:val="28"/>
              </w:rPr>
              <w:t>-Học mới: Chạy về đích (chạy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qua đích)</w:t>
            </w:r>
          </w:p>
          <w:p w:rsidR="00AF580E" w:rsidRDefault="004651CF">
            <w:pPr>
              <w:pStyle w:val="TableParagraph"/>
              <w:spacing w:before="108" w:line="322" w:lineRule="exact"/>
              <w:ind w:left="107" w:right="313"/>
              <w:rPr>
                <w:sz w:val="28"/>
              </w:rPr>
            </w:pPr>
            <w:r>
              <w:rPr>
                <w:sz w:val="28"/>
              </w:rPr>
              <w:t>-Trò chơi phát triển sức nhanh(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GV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4651CF">
            <w:pPr>
              <w:pStyle w:val="TableParagraph"/>
              <w:spacing w:line="315" w:lineRule="exact"/>
              <w:ind w:left="233" w:right="224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8</w:t>
            </w: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numPr>
                <w:ilvl w:val="0"/>
                <w:numId w:val="21"/>
              </w:numPr>
              <w:tabs>
                <w:tab w:val="left" w:pos="377"/>
              </w:tabs>
              <w:spacing w:before="110" w:line="254" w:lineRule="auto"/>
              <w:ind w:right="93" w:firstLine="0"/>
              <w:jc w:val="both"/>
              <w:rPr>
                <w:sz w:val="28"/>
              </w:rPr>
            </w:pPr>
            <w:r>
              <w:rPr>
                <w:sz w:val="28"/>
              </w:rPr>
              <w:t>GV: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ảnh, trang phục thể thao,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vụ 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chơi.</w:t>
            </w:r>
          </w:p>
          <w:p w:rsidR="00AF580E" w:rsidRDefault="004651CF">
            <w:pPr>
              <w:pStyle w:val="TableParagraph"/>
              <w:numPr>
                <w:ilvl w:val="0"/>
                <w:numId w:val="21"/>
              </w:numPr>
              <w:tabs>
                <w:tab w:val="left" w:pos="272"/>
              </w:tabs>
              <w:spacing w:before="121"/>
              <w:ind w:right="189" w:firstLine="0"/>
              <w:jc w:val="both"/>
              <w:rPr>
                <w:sz w:val="28"/>
              </w:rPr>
            </w:pPr>
            <w:r>
              <w:rPr>
                <w:sz w:val="28"/>
              </w:rPr>
              <w:t>HS: chuẩn bị: Giày thể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thao.</w:t>
            </w:r>
          </w:p>
        </w:tc>
        <w:tc>
          <w:tcPr>
            <w:tcW w:w="2768" w:type="dxa"/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2613"/>
        </w:trPr>
        <w:tc>
          <w:tcPr>
            <w:tcW w:w="948" w:type="dxa"/>
          </w:tcPr>
          <w:p w:rsidR="00AF580E" w:rsidRDefault="004651CF">
            <w:pPr>
              <w:pStyle w:val="TableParagraph"/>
              <w:spacing w:before="117"/>
              <w:ind w:left="314" w:right="30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spacing w:before="112"/>
              <w:ind w:left="107" w:right="216" w:firstLine="69"/>
              <w:rPr>
                <w:sz w:val="28"/>
              </w:rPr>
            </w:pPr>
            <w:r>
              <w:rPr>
                <w:sz w:val="28"/>
              </w:rPr>
              <w:t>Ôn tâp: Một số động tác bổ trợ.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xuất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cao,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lao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sau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XP</w:t>
            </w:r>
          </w:p>
          <w:p w:rsidR="00AF580E" w:rsidRDefault="004651CF">
            <w:pPr>
              <w:pStyle w:val="TableParagraph"/>
              <w:spacing w:before="120" w:line="242" w:lineRule="auto"/>
              <w:ind w:left="107" w:right="643"/>
              <w:rPr>
                <w:sz w:val="28"/>
              </w:rPr>
            </w:pPr>
            <w:r>
              <w:rPr>
                <w:sz w:val="28"/>
              </w:rPr>
              <w:t>-Học mới: Phối hợp các giai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đoạn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cự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ly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ngắn</w:t>
            </w:r>
          </w:p>
          <w:p w:rsidR="00AF580E" w:rsidRDefault="004651CF">
            <w:pPr>
              <w:pStyle w:val="TableParagraph"/>
              <w:spacing w:before="101" w:line="322" w:lineRule="exact"/>
              <w:ind w:left="107" w:right="142"/>
              <w:rPr>
                <w:sz w:val="28"/>
              </w:rPr>
            </w:pPr>
            <w:r>
              <w:rPr>
                <w:sz w:val="28"/>
              </w:rPr>
              <w:t>-Trò chơi phát triển sức nhanh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(Người thừa thứ ba) hoặc do GV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chọn.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4651CF">
            <w:pPr>
              <w:pStyle w:val="TableParagraph"/>
              <w:spacing w:line="315" w:lineRule="exact"/>
              <w:ind w:left="233" w:right="223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8</w:t>
            </w: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numPr>
                <w:ilvl w:val="0"/>
                <w:numId w:val="22"/>
              </w:numPr>
              <w:tabs>
                <w:tab w:val="left" w:pos="377"/>
              </w:tabs>
              <w:spacing w:before="110" w:line="254" w:lineRule="auto"/>
              <w:ind w:right="93" w:firstLine="0"/>
              <w:jc w:val="both"/>
              <w:rPr>
                <w:sz w:val="28"/>
              </w:rPr>
            </w:pPr>
            <w:r>
              <w:rPr>
                <w:sz w:val="28"/>
              </w:rPr>
              <w:t>GV: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ảnh, trang phục thể thao,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vụ 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chơi.</w:t>
            </w:r>
          </w:p>
          <w:p w:rsidR="00AF580E" w:rsidRDefault="004651CF">
            <w:pPr>
              <w:pStyle w:val="TableParagraph"/>
              <w:numPr>
                <w:ilvl w:val="0"/>
                <w:numId w:val="22"/>
              </w:numPr>
              <w:tabs>
                <w:tab w:val="left" w:pos="272"/>
              </w:tabs>
              <w:spacing w:before="122"/>
              <w:ind w:right="189" w:firstLine="0"/>
              <w:jc w:val="both"/>
              <w:rPr>
                <w:sz w:val="28"/>
              </w:rPr>
            </w:pPr>
            <w:r>
              <w:rPr>
                <w:sz w:val="28"/>
              </w:rPr>
              <w:t>HS: chuẩn bị: Giày thể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thao.</w:t>
            </w:r>
          </w:p>
        </w:tc>
        <w:tc>
          <w:tcPr>
            <w:tcW w:w="2768" w:type="dxa"/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564"/>
        </w:trPr>
        <w:tc>
          <w:tcPr>
            <w:tcW w:w="948" w:type="dxa"/>
          </w:tcPr>
          <w:p w:rsidR="00AF580E" w:rsidRDefault="004651CF">
            <w:pPr>
              <w:pStyle w:val="TableParagraph"/>
              <w:spacing w:before="117"/>
              <w:ind w:left="314" w:right="30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spacing w:before="112"/>
              <w:ind w:left="177"/>
              <w:rPr>
                <w:sz w:val="28"/>
              </w:rPr>
            </w:pPr>
            <w:r>
              <w:rPr>
                <w:sz w:val="28"/>
              </w:rPr>
              <w:t>Ôn tâp: Một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số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tác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bổ trợ,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4651CF">
            <w:pPr>
              <w:pStyle w:val="TableParagraph"/>
              <w:spacing w:before="112"/>
              <w:ind w:left="233" w:right="224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9</w:t>
            </w: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spacing w:before="110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GV:</w:t>
            </w:r>
            <w:r>
              <w:rPr>
                <w:spacing w:val="102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101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103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</w:p>
        </w:tc>
        <w:tc>
          <w:tcPr>
            <w:tcW w:w="2768" w:type="dxa"/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</w:tbl>
    <w:p w:rsidR="00AF580E" w:rsidRDefault="00AF580E">
      <w:pPr>
        <w:spacing w:line="315" w:lineRule="exact"/>
        <w:rPr>
          <w:sz w:val="28"/>
        </w:rPr>
        <w:sectPr w:rsidR="00AF580E">
          <w:pgSz w:w="15840" w:h="12240" w:orient="landscape"/>
          <w:pgMar w:top="1140" w:right="900" w:bottom="280" w:left="880" w:header="720" w:footer="720" w:gutter="0"/>
          <w:cols w:space="720"/>
        </w:sectPr>
      </w:pPr>
    </w:p>
    <w:p w:rsidR="00AF580E" w:rsidRDefault="00AF580E">
      <w:pPr>
        <w:pStyle w:val="BodyText"/>
        <w:rPr>
          <w:b/>
          <w:sz w:val="20"/>
        </w:rPr>
      </w:pPr>
    </w:p>
    <w:p w:rsidR="00AF580E" w:rsidRDefault="00AF580E">
      <w:pPr>
        <w:pStyle w:val="BodyText"/>
        <w:spacing w:before="10"/>
        <w:rPr>
          <w:b/>
        </w:rPr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7"/>
        <w:gridCol w:w="948"/>
        <w:gridCol w:w="3946"/>
        <w:gridCol w:w="725"/>
        <w:gridCol w:w="1433"/>
        <w:gridCol w:w="3043"/>
        <w:gridCol w:w="2768"/>
      </w:tblGrid>
      <w:tr w:rsidR="00AF580E">
        <w:trPr>
          <w:trHeight w:val="1444"/>
        </w:trPr>
        <w:tc>
          <w:tcPr>
            <w:tcW w:w="917" w:type="dxa"/>
            <w:vMerge w:val="restart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948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ind w:left="108" w:right="95"/>
              <w:rPr>
                <w:sz w:val="28"/>
              </w:rPr>
            </w:pPr>
            <w:r>
              <w:rPr>
                <w:sz w:val="28"/>
              </w:rPr>
              <w:t>phối hợp các giai đoạn chạy cự li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ngắn. Trò chơi phát triển sức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nhanh (Bắt bóng nhanh) hoặc do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GV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chọn.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spacing w:line="254" w:lineRule="auto"/>
              <w:ind w:left="108" w:right="87"/>
              <w:rPr>
                <w:sz w:val="28"/>
              </w:rPr>
            </w:pPr>
            <w:r>
              <w:rPr>
                <w:sz w:val="28"/>
              </w:rPr>
              <w:t>ảnh,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trang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thao,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vụ 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chơi.</w:t>
            </w:r>
          </w:p>
          <w:p w:rsidR="00AF580E" w:rsidRDefault="004651CF">
            <w:pPr>
              <w:pStyle w:val="TableParagraph"/>
              <w:spacing w:before="98" w:line="322" w:lineRule="exact"/>
              <w:ind w:left="108" w:right="175"/>
              <w:rPr>
                <w:sz w:val="28"/>
              </w:rPr>
            </w:pPr>
            <w:r>
              <w:rPr>
                <w:sz w:val="28"/>
              </w:rPr>
              <w:t>- HS: chuẩn bị: Giày thể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thao.</w:t>
            </w:r>
          </w:p>
        </w:tc>
        <w:tc>
          <w:tcPr>
            <w:tcW w:w="2768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645"/>
        </w:trPr>
        <w:tc>
          <w:tcPr>
            <w:tcW w:w="917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</w:tcPr>
          <w:p w:rsidR="00AF580E" w:rsidRDefault="004651CF">
            <w:pPr>
              <w:pStyle w:val="TableParagraph"/>
              <w:spacing w:line="320" w:lineRule="exact"/>
              <w:ind w:left="314" w:right="302"/>
              <w:jc w:val="center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18</w:t>
            </w: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spacing w:line="320" w:lineRule="exact"/>
              <w:ind w:left="583" w:right="574"/>
              <w:jc w:val="center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Kiểm</w:t>
            </w:r>
            <w:r>
              <w:rPr>
                <w:b/>
                <w:color w:val="FF0000"/>
                <w:spacing w:val="-5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tra giữa</w:t>
            </w:r>
            <w:r>
              <w:rPr>
                <w:b/>
                <w:color w:val="FF0000"/>
                <w:spacing w:val="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học kì I:</w:t>
            </w:r>
          </w:p>
          <w:p w:rsidR="00AF580E" w:rsidRDefault="004651CF">
            <w:pPr>
              <w:pStyle w:val="TableParagraph"/>
              <w:spacing w:before="2" w:line="304" w:lineRule="exact"/>
              <w:ind w:left="583" w:right="573"/>
              <w:jc w:val="center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Chạy</w:t>
            </w:r>
            <w:r>
              <w:rPr>
                <w:b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ngắn</w:t>
            </w:r>
          </w:p>
        </w:tc>
        <w:tc>
          <w:tcPr>
            <w:tcW w:w="725" w:type="dxa"/>
          </w:tcPr>
          <w:p w:rsidR="00AF580E" w:rsidRDefault="004651CF">
            <w:pPr>
              <w:pStyle w:val="TableParagraph"/>
              <w:spacing w:line="315" w:lineRule="exact"/>
              <w:ind w:left="202" w:right="192"/>
              <w:jc w:val="center"/>
              <w:rPr>
                <w:sz w:val="28"/>
              </w:rPr>
            </w:pPr>
            <w:r>
              <w:rPr>
                <w:color w:val="FF0000"/>
                <w:sz w:val="28"/>
              </w:rPr>
              <w:t>01</w:t>
            </w:r>
          </w:p>
        </w:tc>
        <w:tc>
          <w:tcPr>
            <w:tcW w:w="1433" w:type="dxa"/>
          </w:tcPr>
          <w:p w:rsidR="00AF580E" w:rsidRDefault="004651CF">
            <w:pPr>
              <w:pStyle w:val="TableParagraph"/>
              <w:spacing w:before="112"/>
              <w:ind w:left="233" w:right="223"/>
              <w:jc w:val="center"/>
              <w:rPr>
                <w:sz w:val="28"/>
              </w:rPr>
            </w:pPr>
            <w:r>
              <w:rPr>
                <w:color w:val="FF0000"/>
                <w:sz w:val="28"/>
              </w:rPr>
              <w:t>Tuần</w:t>
            </w:r>
            <w:r>
              <w:rPr>
                <w:color w:val="FF0000"/>
                <w:spacing w:val="-3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9</w:t>
            </w: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spacing w:before="112"/>
              <w:ind w:left="90" w:right="79"/>
              <w:jc w:val="center"/>
              <w:rPr>
                <w:sz w:val="28"/>
              </w:rPr>
            </w:pPr>
            <w:r>
              <w:rPr>
                <w:color w:val="FF0000"/>
                <w:sz w:val="28"/>
              </w:rPr>
              <w:t>Đồng hồ,</w:t>
            </w:r>
            <w:r>
              <w:rPr>
                <w:color w:val="FF0000"/>
                <w:spacing w:val="-2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còi</w:t>
            </w:r>
          </w:p>
        </w:tc>
        <w:tc>
          <w:tcPr>
            <w:tcW w:w="2768" w:type="dxa"/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color w:val="FF0000"/>
                <w:sz w:val="28"/>
              </w:rPr>
              <w:t>Sân</w:t>
            </w:r>
            <w:r>
              <w:rPr>
                <w:color w:val="FF0000"/>
                <w:spacing w:val="-1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GDTC</w:t>
            </w:r>
            <w:r>
              <w:rPr>
                <w:color w:val="FF0000"/>
                <w:spacing w:val="-2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trường</w:t>
            </w:r>
          </w:p>
        </w:tc>
      </w:tr>
      <w:tr w:rsidR="00AF580E">
        <w:trPr>
          <w:trHeight w:val="837"/>
        </w:trPr>
        <w:tc>
          <w:tcPr>
            <w:tcW w:w="917" w:type="dxa"/>
            <w:vMerge w:val="restart"/>
          </w:tcPr>
          <w:p w:rsidR="00AF580E" w:rsidRDefault="004651CF">
            <w:pPr>
              <w:pStyle w:val="TableParagraph"/>
              <w:spacing w:line="315" w:lineRule="exact"/>
              <w:ind w:left="10"/>
              <w:jc w:val="center"/>
              <w:rPr>
                <w:sz w:val="28"/>
              </w:rPr>
            </w:pPr>
            <w:r>
              <w:rPr>
                <w:color w:val="FF0000"/>
                <w:sz w:val="28"/>
              </w:rPr>
              <w:t>3</w:t>
            </w:r>
          </w:p>
        </w:tc>
        <w:tc>
          <w:tcPr>
            <w:tcW w:w="948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spacing w:before="117"/>
              <w:ind w:left="108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Chủ</w:t>
            </w:r>
            <w:r>
              <w:rPr>
                <w:b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đề</w:t>
            </w:r>
            <w:r>
              <w:rPr>
                <w:b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3: Ném</w:t>
            </w:r>
            <w:r>
              <w:rPr>
                <w:b/>
                <w:color w:val="FF0000"/>
                <w:spacing w:val="-4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Bóng</w:t>
            </w:r>
          </w:p>
        </w:tc>
        <w:tc>
          <w:tcPr>
            <w:tcW w:w="725" w:type="dxa"/>
          </w:tcPr>
          <w:p w:rsidR="00AF580E" w:rsidRDefault="004651CF">
            <w:pPr>
              <w:pStyle w:val="TableParagraph"/>
              <w:spacing w:line="315" w:lineRule="exact"/>
              <w:ind w:left="202" w:right="192"/>
              <w:jc w:val="center"/>
              <w:rPr>
                <w:sz w:val="28"/>
              </w:rPr>
            </w:pPr>
            <w:r>
              <w:rPr>
                <w:color w:val="FF0000"/>
                <w:sz w:val="28"/>
              </w:rPr>
              <w:t>15</w:t>
            </w:r>
          </w:p>
        </w:tc>
        <w:tc>
          <w:tcPr>
            <w:tcW w:w="1433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2768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2090"/>
        </w:trPr>
        <w:tc>
          <w:tcPr>
            <w:tcW w:w="917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</w:tcPr>
          <w:p w:rsidR="00AF580E" w:rsidRDefault="004651CF">
            <w:pPr>
              <w:pStyle w:val="TableParagraph"/>
              <w:spacing w:before="117"/>
              <w:ind w:left="314" w:right="30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spacing w:before="117"/>
              <w:ind w:left="108" w:right="653"/>
              <w:rPr>
                <w:b/>
                <w:sz w:val="28"/>
              </w:rPr>
            </w:pPr>
            <w:r>
              <w:rPr>
                <w:b/>
                <w:sz w:val="28"/>
              </w:rPr>
              <w:t>Bài 1: Kĩ thuật ra sức cuối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cùng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và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giữ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thăng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bằng</w:t>
            </w:r>
          </w:p>
          <w:p w:rsidR="00AF580E" w:rsidRDefault="004651CF">
            <w:pPr>
              <w:pStyle w:val="TableParagraph"/>
              <w:numPr>
                <w:ilvl w:val="0"/>
                <w:numId w:val="23"/>
              </w:numPr>
              <w:tabs>
                <w:tab w:val="left" w:pos="272"/>
              </w:tabs>
              <w:spacing w:before="115"/>
              <w:ind w:left="271"/>
              <w:rPr>
                <w:sz w:val="28"/>
              </w:rPr>
            </w:pPr>
            <w:r>
              <w:rPr>
                <w:sz w:val="28"/>
              </w:rPr>
              <w:t>Giới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thiệu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kĩ thuật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ném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bóng</w:t>
            </w:r>
          </w:p>
          <w:p w:rsidR="00AF580E" w:rsidRDefault="004651CF">
            <w:pPr>
              <w:pStyle w:val="TableParagraph"/>
              <w:numPr>
                <w:ilvl w:val="0"/>
                <w:numId w:val="23"/>
              </w:numPr>
              <w:tabs>
                <w:tab w:val="left" w:pos="272"/>
              </w:tabs>
              <w:spacing w:before="122"/>
              <w:ind w:right="437" w:firstLine="0"/>
              <w:rPr>
                <w:sz w:val="28"/>
              </w:rPr>
            </w:pPr>
            <w:r>
              <w:rPr>
                <w:sz w:val="28"/>
              </w:rPr>
              <w:t>Học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cách cầm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bóng,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nhặt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quả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4651CF">
            <w:pPr>
              <w:pStyle w:val="TableParagraph"/>
              <w:spacing w:before="112"/>
              <w:ind w:left="233" w:right="226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10</w:t>
            </w: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spacing w:before="110" w:line="254" w:lineRule="auto"/>
              <w:ind w:left="108" w:right="92"/>
              <w:jc w:val="both"/>
              <w:rPr>
                <w:sz w:val="28"/>
              </w:rPr>
            </w:pPr>
            <w:r>
              <w:rPr>
                <w:sz w:val="28"/>
              </w:rPr>
              <w:t>GV: chuẩn bị Tranh ảnh,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trang phục thể thao, còi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vụ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  <w:p w:rsidR="00AF580E" w:rsidRDefault="004651CF">
            <w:pPr>
              <w:pStyle w:val="TableParagraph"/>
              <w:spacing w:before="121"/>
              <w:ind w:left="108" w:right="189"/>
              <w:jc w:val="both"/>
              <w:rPr>
                <w:sz w:val="28"/>
              </w:rPr>
            </w:pPr>
            <w:r>
              <w:rPr>
                <w:sz w:val="28"/>
              </w:rPr>
              <w:t>- HS: chuẩn bị: Giày thể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thao,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</w:tc>
        <w:tc>
          <w:tcPr>
            <w:tcW w:w="2768" w:type="dxa"/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1944"/>
        </w:trPr>
        <w:tc>
          <w:tcPr>
            <w:tcW w:w="917" w:type="dxa"/>
            <w:vMerge w:val="restart"/>
            <w:tcBorders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948" w:type="dxa"/>
          </w:tcPr>
          <w:p w:rsidR="00AF580E" w:rsidRDefault="004651CF">
            <w:pPr>
              <w:pStyle w:val="TableParagraph"/>
              <w:spacing w:before="117"/>
              <w:ind w:left="314" w:right="30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spacing w:before="112"/>
              <w:ind w:left="108"/>
              <w:rPr>
                <w:sz w:val="28"/>
              </w:rPr>
            </w:pPr>
            <w:r>
              <w:rPr>
                <w:sz w:val="28"/>
              </w:rPr>
              <w:t>Luyện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cách cầm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bóng;</w:t>
            </w:r>
          </w:p>
          <w:p w:rsidR="00AF580E" w:rsidRDefault="004651CF">
            <w:pPr>
              <w:pStyle w:val="TableParagraph"/>
              <w:spacing w:before="120"/>
              <w:ind w:left="108" w:right="250"/>
              <w:rPr>
                <w:sz w:val="28"/>
              </w:rPr>
            </w:pPr>
            <w:r>
              <w:rPr>
                <w:sz w:val="28"/>
              </w:rPr>
              <w:t>Học giai đoạn ra sức cuối cùng;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trò chơi(GV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4651CF">
            <w:pPr>
              <w:pStyle w:val="TableParagraph"/>
              <w:spacing w:before="112"/>
              <w:ind w:left="233" w:right="226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10</w:t>
            </w: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spacing w:before="110" w:line="254" w:lineRule="auto"/>
              <w:ind w:left="108" w:right="92"/>
              <w:jc w:val="both"/>
              <w:rPr>
                <w:sz w:val="28"/>
              </w:rPr>
            </w:pPr>
            <w:r>
              <w:rPr>
                <w:sz w:val="28"/>
              </w:rPr>
              <w:t>GV: chuẩn bị Tranh ảnh,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trang phục thể thao, còi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vụ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  <w:p w:rsidR="00AF580E" w:rsidRDefault="004651CF">
            <w:pPr>
              <w:pStyle w:val="TableParagraph"/>
              <w:spacing w:before="101" w:line="340" w:lineRule="atLeast"/>
              <w:ind w:left="108" w:right="93" w:firstLine="69"/>
              <w:jc w:val="both"/>
              <w:rPr>
                <w:sz w:val="28"/>
              </w:rPr>
            </w:pPr>
            <w:r>
              <w:rPr>
                <w:sz w:val="28"/>
              </w:rPr>
              <w:t>HS: chuẩn bị: Giày thể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thao,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</w:tc>
        <w:tc>
          <w:tcPr>
            <w:tcW w:w="2768" w:type="dxa"/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1905"/>
        </w:trPr>
        <w:tc>
          <w:tcPr>
            <w:tcW w:w="917" w:type="dxa"/>
            <w:vMerge/>
            <w:tcBorders>
              <w:top w:val="nil"/>
              <w:bottom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</w:tcPr>
          <w:p w:rsidR="00AF580E" w:rsidRDefault="004651CF">
            <w:pPr>
              <w:pStyle w:val="TableParagraph"/>
              <w:spacing w:before="117"/>
              <w:ind w:left="314" w:right="30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21</w:t>
            </w: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spacing w:before="112"/>
              <w:ind w:left="108" w:right="320"/>
              <w:rPr>
                <w:sz w:val="28"/>
              </w:rPr>
            </w:pPr>
            <w:r>
              <w:rPr>
                <w:sz w:val="28"/>
              </w:rPr>
              <w:t>Ôn một số động tác bổ trợ kĩ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thuật cách cầm bóng, giai đoạn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ra sức cuối cùng, trò chơi ( GV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4651CF">
            <w:pPr>
              <w:pStyle w:val="TableParagraph"/>
              <w:spacing w:before="112"/>
              <w:ind w:left="233" w:right="226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11</w:t>
            </w: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spacing w:before="110" w:line="254" w:lineRule="auto"/>
              <w:ind w:left="108" w:right="92"/>
              <w:jc w:val="both"/>
              <w:rPr>
                <w:sz w:val="28"/>
              </w:rPr>
            </w:pPr>
            <w:r>
              <w:rPr>
                <w:sz w:val="28"/>
              </w:rPr>
              <w:t>GV: chuẩn bị Tranh ảnh,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trang phục thể thao, còi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vụ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  <w:p w:rsidR="00AF580E" w:rsidRDefault="004651CF">
            <w:pPr>
              <w:pStyle w:val="TableParagraph"/>
              <w:spacing w:before="107" w:line="322" w:lineRule="exact"/>
              <w:ind w:left="108" w:right="189"/>
              <w:jc w:val="both"/>
              <w:rPr>
                <w:sz w:val="28"/>
              </w:rPr>
            </w:pPr>
            <w:r>
              <w:rPr>
                <w:sz w:val="28"/>
              </w:rPr>
              <w:t>- HS: chuẩn bị: Giày thể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thao,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</w:tc>
        <w:tc>
          <w:tcPr>
            <w:tcW w:w="2768" w:type="dxa"/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564"/>
        </w:trPr>
        <w:tc>
          <w:tcPr>
            <w:tcW w:w="917" w:type="dxa"/>
            <w:vMerge/>
            <w:tcBorders>
              <w:top w:val="nil"/>
              <w:bottom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</w:tcPr>
          <w:p w:rsidR="00AF580E" w:rsidRDefault="004651CF">
            <w:pPr>
              <w:pStyle w:val="TableParagraph"/>
              <w:spacing w:before="120"/>
              <w:ind w:left="314" w:right="30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22</w:t>
            </w: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spacing w:before="115"/>
              <w:ind w:left="108"/>
              <w:rPr>
                <w:sz w:val="28"/>
              </w:rPr>
            </w:pPr>
            <w:r>
              <w:rPr>
                <w:sz w:val="28"/>
              </w:rPr>
              <w:t>Ôn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một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số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đã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học,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học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4651CF">
            <w:pPr>
              <w:pStyle w:val="TableParagraph"/>
              <w:spacing w:before="115"/>
              <w:ind w:left="233" w:right="226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11</w:t>
            </w:r>
          </w:p>
        </w:tc>
        <w:tc>
          <w:tcPr>
            <w:tcW w:w="3043" w:type="dxa"/>
          </w:tcPr>
          <w:p w:rsidR="00AF580E" w:rsidRDefault="004651CF">
            <w:pPr>
              <w:pStyle w:val="TableParagraph"/>
              <w:spacing w:before="112"/>
              <w:ind w:left="92" w:right="79"/>
              <w:jc w:val="center"/>
              <w:rPr>
                <w:sz w:val="28"/>
              </w:rPr>
            </w:pPr>
            <w:r>
              <w:rPr>
                <w:sz w:val="28"/>
              </w:rPr>
              <w:t>GV: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ảnh,</w:t>
            </w:r>
          </w:p>
        </w:tc>
        <w:tc>
          <w:tcPr>
            <w:tcW w:w="2768" w:type="dxa"/>
          </w:tcPr>
          <w:p w:rsidR="00AF580E" w:rsidRDefault="004651CF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</w:tbl>
    <w:p w:rsidR="00AF580E" w:rsidRDefault="00AF580E">
      <w:pPr>
        <w:spacing w:line="317" w:lineRule="exact"/>
        <w:rPr>
          <w:sz w:val="28"/>
        </w:rPr>
        <w:sectPr w:rsidR="00AF580E">
          <w:pgSz w:w="15840" w:h="12240" w:orient="landscape"/>
          <w:pgMar w:top="1140" w:right="900" w:bottom="280" w:left="880" w:header="720" w:footer="720" w:gutter="0"/>
          <w:cols w:space="720"/>
        </w:sectPr>
      </w:pPr>
    </w:p>
    <w:p w:rsidR="00AF580E" w:rsidRDefault="00E62A6F">
      <w:pPr>
        <w:pStyle w:val="BodyText"/>
        <w:rPr>
          <w:b/>
          <w:sz w:val="20"/>
        </w:rPr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1086485</wp:posOffset>
                </wp:positionV>
                <wp:extent cx="6350" cy="5786120"/>
                <wp:effectExtent l="0" t="0" r="0" b="0"/>
                <wp:wrapNone/>
                <wp:docPr id="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5786120"/>
                        </a:xfrm>
                        <a:custGeom>
                          <a:avLst/>
                          <a:gdLst>
                            <a:gd name="T0" fmla="+- 0 1030 1020"/>
                            <a:gd name="T1" fmla="*/ T0 w 10"/>
                            <a:gd name="T2" fmla="+- 0 7000 1712"/>
                            <a:gd name="T3" fmla="*/ 7000 h 9112"/>
                            <a:gd name="T4" fmla="+- 0 1020 1020"/>
                            <a:gd name="T5" fmla="*/ T4 w 10"/>
                            <a:gd name="T6" fmla="+- 0 7000 1712"/>
                            <a:gd name="T7" fmla="*/ 7000 h 9112"/>
                            <a:gd name="T8" fmla="+- 0 1020 1020"/>
                            <a:gd name="T9" fmla="*/ T8 w 10"/>
                            <a:gd name="T10" fmla="+- 0 8906 1712"/>
                            <a:gd name="T11" fmla="*/ 8906 h 9112"/>
                            <a:gd name="T12" fmla="+- 0 1020 1020"/>
                            <a:gd name="T13" fmla="*/ T12 w 10"/>
                            <a:gd name="T14" fmla="+- 0 8916 1712"/>
                            <a:gd name="T15" fmla="*/ 8916 h 9112"/>
                            <a:gd name="T16" fmla="+- 0 1020 1020"/>
                            <a:gd name="T17" fmla="*/ T16 w 10"/>
                            <a:gd name="T18" fmla="+- 0 8916 1712"/>
                            <a:gd name="T19" fmla="*/ 8916 h 9112"/>
                            <a:gd name="T20" fmla="+- 0 1020 1020"/>
                            <a:gd name="T21" fmla="*/ T20 w 10"/>
                            <a:gd name="T22" fmla="+- 0 10824 1712"/>
                            <a:gd name="T23" fmla="*/ 10824 h 9112"/>
                            <a:gd name="T24" fmla="+- 0 1030 1020"/>
                            <a:gd name="T25" fmla="*/ T24 w 10"/>
                            <a:gd name="T26" fmla="+- 0 10824 1712"/>
                            <a:gd name="T27" fmla="*/ 10824 h 9112"/>
                            <a:gd name="T28" fmla="+- 0 1030 1020"/>
                            <a:gd name="T29" fmla="*/ T28 w 10"/>
                            <a:gd name="T30" fmla="+- 0 8916 1712"/>
                            <a:gd name="T31" fmla="*/ 8916 h 9112"/>
                            <a:gd name="T32" fmla="+- 0 1030 1020"/>
                            <a:gd name="T33" fmla="*/ T32 w 10"/>
                            <a:gd name="T34" fmla="+- 0 8916 1712"/>
                            <a:gd name="T35" fmla="*/ 8916 h 9112"/>
                            <a:gd name="T36" fmla="+- 0 1030 1020"/>
                            <a:gd name="T37" fmla="*/ T36 w 10"/>
                            <a:gd name="T38" fmla="+- 0 8906 1712"/>
                            <a:gd name="T39" fmla="*/ 8906 h 9112"/>
                            <a:gd name="T40" fmla="+- 0 1030 1020"/>
                            <a:gd name="T41" fmla="*/ T40 w 10"/>
                            <a:gd name="T42" fmla="+- 0 7000 1712"/>
                            <a:gd name="T43" fmla="*/ 7000 h 9112"/>
                            <a:gd name="T44" fmla="+- 0 1030 1020"/>
                            <a:gd name="T45" fmla="*/ T44 w 10"/>
                            <a:gd name="T46" fmla="+- 0 3166 1712"/>
                            <a:gd name="T47" fmla="*/ 3166 h 9112"/>
                            <a:gd name="T48" fmla="+- 0 1020 1020"/>
                            <a:gd name="T49" fmla="*/ T48 w 10"/>
                            <a:gd name="T50" fmla="+- 0 3166 1712"/>
                            <a:gd name="T51" fmla="*/ 3166 h 9112"/>
                            <a:gd name="T52" fmla="+- 0 1020 1020"/>
                            <a:gd name="T53" fmla="*/ T52 w 10"/>
                            <a:gd name="T54" fmla="+- 0 5075 1712"/>
                            <a:gd name="T55" fmla="*/ 5075 h 9112"/>
                            <a:gd name="T56" fmla="+- 0 1020 1020"/>
                            <a:gd name="T57" fmla="*/ T56 w 10"/>
                            <a:gd name="T58" fmla="+- 0 5084 1712"/>
                            <a:gd name="T59" fmla="*/ 5084 h 9112"/>
                            <a:gd name="T60" fmla="+- 0 1020 1020"/>
                            <a:gd name="T61" fmla="*/ T60 w 10"/>
                            <a:gd name="T62" fmla="+- 0 5084 1712"/>
                            <a:gd name="T63" fmla="*/ 5084 h 9112"/>
                            <a:gd name="T64" fmla="+- 0 1020 1020"/>
                            <a:gd name="T65" fmla="*/ T64 w 10"/>
                            <a:gd name="T66" fmla="+- 0 6990 1712"/>
                            <a:gd name="T67" fmla="*/ 6990 h 9112"/>
                            <a:gd name="T68" fmla="+- 0 1020 1020"/>
                            <a:gd name="T69" fmla="*/ T68 w 10"/>
                            <a:gd name="T70" fmla="+- 0 7000 1712"/>
                            <a:gd name="T71" fmla="*/ 7000 h 9112"/>
                            <a:gd name="T72" fmla="+- 0 1030 1020"/>
                            <a:gd name="T73" fmla="*/ T72 w 10"/>
                            <a:gd name="T74" fmla="+- 0 7000 1712"/>
                            <a:gd name="T75" fmla="*/ 7000 h 9112"/>
                            <a:gd name="T76" fmla="+- 0 1030 1020"/>
                            <a:gd name="T77" fmla="*/ T76 w 10"/>
                            <a:gd name="T78" fmla="+- 0 6990 1712"/>
                            <a:gd name="T79" fmla="*/ 6990 h 9112"/>
                            <a:gd name="T80" fmla="+- 0 1030 1020"/>
                            <a:gd name="T81" fmla="*/ T80 w 10"/>
                            <a:gd name="T82" fmla="+- 0 5084 1712"/>
                            <a:gd name="T83" fmla="*/ 5084 h 9112"/>
                            <a:gd name="T84" fmla="+- 0 1030 1020"/>
                            <a:gd name="T85" fmla="*/ T84 w 10"/>
                            <a:gd name="T86" fmla="+- 0 5084 1712"/>
                            <a:gd name="T87" fmla="*/ 5084 h 9112"/>
                            <a:gd name="T88" fmla="+- 0 1030 1020"/>
                            <a:gd name="T89" fmla="*/ T88 w 10"/>
                            <a:gd name="T90" fmla="+- 0 5075 1712"/>
                            <a:gd name="T91" fmla="*/ 5075 h 9112"/>
                            <a:gd name="T92" fmla="+- 0 1030 1020"/>
                            <a:gd name="T93" fmla="*/ T92 w 10"/>
                            <a:gd name="T94" fmla="+- 0 3166 1712"/>
                            <a:gd name="T95" fmla="*/ 3166 h 9112"/>
                            <a:gd name="T96" fmla="+- 0 1030 1020"/>
                            <a:gd name="T97" fmla="*/ T96 w 10"/>
                            <a:gd name="T98" fmla="+- 0 1712 1712"/>
                            <a:gd name="T99" fmla="*/ 1712 h 9112"/>
                            <a:gd name="T100" fmla="+- 0 1020 1020"/>
                            <a:gd name="T101" fmla="*/ T100 w 10"/>
                            <a:gd name="T102" fmla="+- 0 1712 1712"/>
                            <a:gd name="T103" fmla="*/ 1712 h 9112"/>
                            <a:gd name="T104" fmla="+- 0 1020 1020"/>
                            <a:gd name="T105" fmla="*/ T104 w 10"/>
                            <a:gd name="T106" fmla="+- 0 3156 1712"/>
                            <a:gd name="T107" fmla="*/ 3156 h 9112"/>
                            <a:gd name="T108" fmla="+- 0 1020 1020"/>
                            <a:gd name="T109" fmla="*/ T108 w 10"/>
                            <a:gd name="T110" fmla="+- 0 3166 1712"/>
                            <a:gd name="T111" fmla="*/ 3166 h 9112"/>
                            <a:gd name="T112" fmla="+- 0 1030 1020"/>
                            <a:gd name="T113" fmla="*/ T112 w 10"/>
                            <a:gd name="T114" fmla="+- 0 3166 1712"/>
                            <a:gd name="T115" fmla="*/ 3166 h 9112"/>
                            <a:gd name="T116" fmla="+- 0 1030 1020"/>
                            <a:gd name="T117" fmla="*/ T116 w 10"/>
                            <a:gd name="T118" fmla="+- 0 3156 1712"/>
                            <a:gd name="T119" fmla="*/ 3156 h 9112"/>
                            <a:gd name="T120" fmla="+- 0 1030 1020"/>
                            <a:gd name="T121" fmla="*/ T120 w 10"/>
                            <a:gd name="T122" fmla="+- 0 1712 1712"/>
                            <a:gd name="T123" fmla="*/ 1712 h 91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</a:cxnLst>
                          <a:rect l="0" t="0" r="r" b="b"/>
                          <a:pathLst>
                            <a:path w="10" h="9112">
                              <a:moveTo>
                                <a:pt x="10" y="5288"/>
                              </a:moveTo>
                              <a:lnTo>
                                <a:pt x="0" y="5288"/>
                              </a:lnTo>
                              <a:lnTo>
                                <a:pt x="0" y="7194"/>
                              </a:lnTo>
                              <a:lnTo>
                                <a:pt x="0" y="7204"/>
                              </a:lnTo>
                              <a:lnTo>
                                <a:pt x="0" y="9112"/>
                              </a:lnTo>
                              <a:lnTo>
                                <a:pt x="10" y="9112"/>
                              </a:lnTo>
                              <a:lnTo>
                                <a:pt x="10" y="7204"/>
                              </a:lnTo>
                              <a:lnTo>
                                <a:pt x="10" y="7194"/>
                              </a:lnTo>
                              <a:lnTo>
                                <a:pt x="10" y="5288"/>
                              </a:lnTo>
                              <a:close/>
                              <a:moveTo>
                                <a:pt x="10" y="1454"/>
                              </a:moveTo>
                              <a:lnTo>
                                <a:pt x="0" y="1454"/>
                              </a:lnTo>
                              <a:lnTo>
                                <a:pt x="0" y="3363"/>
                              </a:lnTo>
                              <a:lnTo>
                                <a:pt x="0" y="3372"/>
                              </a:lnTo>
                              <a:lnTo>
                                <a:pt x="0" y="5278"/>
                              </a:lnTo>
                              <a:lnTo>
                                <a:pt x="0" y="5288"/>
                              </a:lnTo>
                              <a:lnTo>
                                <a:pt x="10" y="5288"/>
                              </a:lnTo>
                              <a:lnTo>
                                <a:pt x="10" y="5278"/>
                              </a:lnTo>
                              <a:lnTo>
                                <a:pt x="10" y="3372"/>
                              </a:lnTo>
                              <a:lnTo>
                                <a:pt x="10" y="3363"/>
                              </a:lnTo>
                              <a:lnTo>
                                <a:pt x="10" y="1454"/>
                              </a:lnTo>
                              <a:close/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1444"/>
                              </a:lnTo>
                              <a:lnTo>
                                <a:pt x="0" y="1454"/>
                              </a:lnTo>
                              <a:lnTo>
                                <a:pt x="10" y="1454"/>
                              </a:lnTo>
                              <a:lnTo>
                                <a:pt x="10" y="1444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21E26554" id="AutoShape 5" o:spid="_x0000_s1026" style="position:absolute;margin-left:51pt;margin-top:85.55pt;width:.5pt;height:455.6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9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" path="m10,5288r-10,l,7194r,10l,9112r10,l10,7204r,-10l10,5288xm10,1454r-10,l,3363r,9l,5278r,10l10,5288r,-10l10,3372r,-9l10,1454xm10,l,,,1444r,10l10,1454r,-10l10,xe" fillcolor="black" stroked="f">
                <v:path arrowok="t" o:connecttype="custom" o:connectlocs="6350,4445000;0,4445000;0,5655310;0,5661660;0,5661660;0,6873240;6350,6873240;6350,5661660;6350,5661660;6350,5655310;6350,4445000;6350,2010410;0,2010410;0,3222625;0,3228340;0,3228340;0,4438650;0,4445000;6350,4445000;6350,4438650;6350,3228340;6350,3228340;6350,3222625;6350,2010410;6350,1087120;0,1087120;0,2004060;0,2010410;6350,2010410;6350,2004060;6350,1087120" o:connectangles="0,0,0,0,0,0,0,0,0,0,0,0,0,0,0,0,0,0,0,0,0,0,0,0,0,0,0,0,0,0,0"/>
                <w10:wrap anchorx="page" anchory="page"/>
              </v:shape>
            </w:pict>
          </mc:Fallback>
        </mc:AlternateContent>
      </w:r>
    </w:p>
    <w:p w:rsidR="00AF580E" w:rsidRDefault="00AF580E">
      <w:pPr>
        <w:pStyle w:val="BodyText"/>
        <w:spacing w:before="10"/>
        <w:rPr>
          <w:b/>
        </w:rPr>
      </w:pPr>
    </w:p>
    <w:tbl>
      <w:tblPr>
        <w:tblW w:w="0" w:type="auto"/>
        <w:tblInd w:w="1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"/>
        <w:gridCol w:w="3946"/>
        <w:gridCol w:w="725"/>
        <w:gridCol w:w="1433"/>
        <w:gridCol w:w="3043"/>
        <w:gridCol w:w="2768"/>
      </w:tblGrid>
      <w:tr w:rsidR="00AF580E">
        <w:trPr>
          <w:trHeight w:val="315"/>
        </w:trPr>
        <w:tc>
          <w:tcPr>
            <w:tcW w:w="948" w:type="dxa"/>
            <w:vMerge w:val="restart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line="295" w:lineRule="exact"/>
              <w:ind w:left="107"/>
              <w:rPr>
                <w:sz w:val="28"/>
              </w:rPr>
            </w:pPr>
            <w:r>
              <w:rPr>
                <w:sz w:val="28"/>
              </w:rPr>
              <w:t>mới giai đoạn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giữ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thăng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bằng,</w:t>
            </w:r>
          </w:p>
        </w:tc>
        <w:tc>
          <w:tcPr>
            <w:tcW w:w="725" w:type="dxa"/>
            <w:vMerge w:val="restart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  <w:vMerge w:val="restart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line="295" w:lineRule="exact"/>
              <w:ind w:left="107"/>
              <w:rPr>
                <w:sz w:val="28"/>
              </w:rPr>
            </w:pPr>
            <w:r>
              <w:rPr>
                <w:sz w:val="28"/>
              </w:rPr>
              <w:t>trang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thao,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</w:p>
        </w:tc>
        <w:tc>
          <w:tcPr>
            <w:tcW w:w="2768" w:type="dxa"/>
            <w:vMerge w:val="restart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399"/>
        </w:trPr>
        <w:tc>
          <w:tcPr>
            <w:tcW w:w="948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trò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chơi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(GV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before="6"/>
              <w:ind w:left="107"/>
              <w:rPr>
                <w:sz w:val="28"/>
              </w:rPr>
            </w:pPr>
            <w:r>
              <w:rPr>
                <w:sz w:val="28"/>
              </w:rPr>
              <w:t>phục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vụ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 chơi,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</w:tc>
        <w:tc>
          <w:tcPr>
            <w:tcW w:w="2768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</w:tr>
      <w:tr w:rsidR="00AF580E">
        <w:trPr>
          <w:trHeight w:val="382"/>
        </w:trPr>
        <w:tc>
          <w:tcPr>
            <w:tcW w:w="948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before="60"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HS: chuẩn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bị: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Giày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</w:p>
        </w:tc>
        <w:tc>
          <w:tcPr>
            <w:tcW w:w="2768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</w:tr>
      <w:tr w:rsidR="00AF580E">
        <w:trPr>
          <w:trHeight w:val="317"/>
        </w:trPr>
        <w:tc>
          <w:tcPr>
            <w:tcW w:w="948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3946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3043" w:type="dxa"/>
            <w:tcBorders>
              <w:top w:val="nil"/>
            </w:tcBorders>
          </w:tcPr>
          <w:p w:rsidR="00AF580E" w:rsidRDefault="004651CF">
            <w:pPr>
              <w:pStyle w:val="TableParagraph"/>
              <w:spacing w:line="298" w:lineRule="exact"/>
              <w:ind w:left="107"/>
              <w:rPr>
                <w:sz w:val="28"/>
              </w:rPr>
            </w:pPr>
            <w:r>
              <w:rPr>
                <w:sz w:val="28"/>
              </w:rPr>
              <w:t>thao,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</w:tc>
        <w:tc>
          <w:tcPr>
            <w:tcW w:w="2768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</w:tr>
      <w:tr w:rsidR="00AF580E">
        <w:trPr>
          <w:trHeight w:val="439"/>
        </w:trPr>
        <w:tc>
          <w:tcPr>
            <w:tcW w:w="948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7" w:line="302" w:lineRule="exact"/>
              <w:ind w:left="314" w:right="30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23</w:t>
            </w:r>
          </w:p>
        </w:tc>
        <w:tc>
          <w:tcPr>
            <w:tcW w:w="3946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2" w:line="306" w:lineRule="exact"/>
              <w:ind w:left="107"/>
              <w:rPr>
                <w:sz w:val="28"/>
              </w:rPr>
            </w:pPr>
            <w:r>
              <w:rPr>
                <w:sz w:val="28"/>
              </w:rPr>
              <w:t>Ôn một số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tác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bổ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trợ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</w:p>
        </w:tc>
        <w:tc>
          <w:tcPr>
            <w:tcW w:w="725" w:type="dxa"/>
            <w:vMerge w:val="restart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2" w:line="306" w:lineRule="exact"/>
              <w:ind w:left="233" w:right="226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12</w:t>
            </w:r>
          </w:p>
        </w:tc>
        <w:tc>
          <w:tcPr>
            <w:tcW w:w="3043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0"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GV: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ảnh,</w:t>
            </w:r>
          </w:p>
        </w:tc>
        <w:tc>
          <w:tcPr>
            <w:tcW w:w="2768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317"/>
        </w:trPr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line="298" w:lineRule="exact"/>
              <w:ind w:left="107"/>
              <w:rPr>
                <w:sz w:val="28"/>
              </w:rPr>
            </w:pPr>
            <w:r>
              <w:rPr>
                <w:sz w:val="28"/>
              </w:rPr>
              <w:t>thuật ra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cuối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cùng và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giữ</w:t>
            </w: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before="2" w:line="295" w:lineRule="exact"/>
              <w:ind w:left="107"/>
              <w:rPr>
                <w:sz w:val="28"/>
              </w:rPr>
            </w:pPr>
            <w:r>
              <w:rPr>
                <w:sz w:val="28"/>
              </w:rPr>
              <w:t>trang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thao,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</w:tr>
      <w:tr w:rsidR="00AF580E">
        <w:trPr>
          <w:trHeight w:val="408"/>
        </w:trPr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thăng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bằng,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chơi (GV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before="15"/>
              <w:ind w:left="107"/>
              <w:rPr>
                <w:sz w:val="28"/>
              </w:rPr>
            </w:pPr>
            <w:r>
              <w:rPr>
                <w:sz w:val="28"/>
              </w:rPr>
              <w:t>phục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vụ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 chơi,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382"/>
        </w:trPr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before="60"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HS: chuẩn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bị: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Giày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319"/>
        </w:trPr>
        <w:tc>
          <w:tcPr>
            <w:tcW w:w="948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946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043" w:type="dxa"/>
            <w:tcBorders>
              <w:top w:val="nil"/>
            </w:tcBorders>
          </w:tcPr>
          <w:p w:rsidR="00AF580E" w:rsidRDefault="004651CF">
            <w:pPr>
              <w:pStyle w:val="TableParagraph"/>
              <w:spacing w:line="300" w:lineRule="exact"/>
              <w:ind w:left="107"/>
              <w:rPr>
                <w:sz w:val="28"/>
              </w:rPr>
            </w:pPr>
            <w:r>
              <w:rPr>
                <w:sz w:val="28"/>
              </w:rPr>
              <w:t>thao,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</w:tc>
        <w:tc>
          <w:tcPr>
            <w:tcW w:w="2768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</w:tr>
      <w:tr w:rsidR="00AF580E">
        <w:trPr>
          <w:trHeight w:val="443"/>
        </w:trPr>
        <w:tc>
          <w:tcPr>
            <w:tcW w:w="948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line="320" w:lineRule="exact"/>
              <w:ind w:left="314" w:right="30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</w:t>
            </w:r>
          </w:p>
        </w:tc>
        <w:tc>
          <w:tcPr>
            <w:tcW w:w="3946" w:type="dxa"/>
            <w:vMerge w:val="restart"/>
          </w:tcPr>
          <w:p w:rsidR="00AF580E" w:rsidRDefault="004651CF">
            <w:pPr>
              <w:pStyle w:val="TableParagraph"/>
              <w:spacing w:line="317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Bài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2: Kĩ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thuật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chạy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đà</w:t>
            </w:r>
          </w:p>
          <w:p w:rsidR="00AF580E" w:rsidRDefault="004651CF">
            <w:pPr>
              <w:pStyle w:val="TableParagraph"/>
              <w:ind w:left="107" w:right="326" w:firstLine="69"/>
              <w:rPr>
                <w:sz w:val="28"/>
              </w:rPr>
            </w:pPr>
            <w:r>
              <w:rPr>
                <w:sz w:val="28"/>
              </w:rPr>
              <w:t>Học kĩ thuật chuẩn bị chạy đà,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trò chơi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phát triển sức nhanh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(GV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725" w:type="dxa"/>
            <w:vMerge w:val="restart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2" w:line="311" w:lineRule="exact"/>
              <w:ind w:left="233" w:right="226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12</w:t>
            </w:r>
          </w:p>
        </w:tc>
        <w:tc>
          <w:tcPr>
            <w:tcW w:w="3043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0" w:line="313" w:lineRule="exact"/>
              <w:ind w:left="107"/>
              <w:rPr>
                <w:sz w:val="28"/>
              </w:rPr>
            </w:pPr>
            <w:r>
              <w:rPr>
                <w:sz w:val="28"/>
              </w:rPr>
              <w:t>GV: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ảnh,</w:t>
            </w:r>
          </w:p>
        </w:tc>
        <w:tc>
          <w:tcPr>
            <w:tcW w:w="2768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329"/>
        </w:trPr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946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line="310" w:lineRule="exact"/>
              <w:ind w:left="107"/>
              <w:rPr>
                <w:sz w:val="28"/>
              </w:rPr>
            </w:pPr>
            <w:r>
              <w:rPr>
                <w:sz w:val="28"/>
              </w:rPr>
              <w:t>trang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thao,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</w:tr>
      <w:tr w:rsidR="00AF580E">
        <w:trPr>
          <w:trHeight w:val="392"/>
        </w:trPr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phục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vụ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 chơi,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710"/>
        </w:trPr>
        <w:tc>
          <w:tcPr>
            <w:tcW w:w="948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  <w:tcBorders>
              <w:top w:val="nil"/>
            </w:tcBorders>
          </w:tcPr>
          <w:p w:rsidR="00AF580E" w:rsidRDefault="004651CF">
            <w:pPr>
              <w:pStyle w:val="TableParagraph"/>
              <w:spacing w:before="46" w:line="322" w:lineRule="exact"/>
              <w:ind w:left="107" w:right="176"/>
              <w:rPr>
                <w:sz w:val="28"/>
              </w:rPr>
            </w:pPr>
            <w:r>
              <w:rPr>
                <w:sz w:val="28"/>
              </w:rPr>
              <w:t>- HS: chuẩn bị: Giày thể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thao,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</w:tc>
        <w:tc>
          <w:tcPr>
            <w:tcW w:w="2768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437"/>
        </w:trPr>
        <w:tc>
          <w:tcPr>
            <w:tcW w:w="948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7" w:line="300" w:lineRule="exact"/>
              <w:ind w:left="314" w:right="30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25</w:t>
            </w:r>
          </w:p>
        </w:tc>
        <w:tc>
          <w:tcPr>
            <w:tcW w:w="3946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2" w:line="305" w:lineRule="exact"/>
              <w:ind w:left="107"/>
              <w:rPr>
                <w:sz w:val="28"/>
              </w:rPr>
            </w:pPr>
            <w:r>
              <w:rPr>
                <w:sz w:val="28"/>
              </w:rPr>
              <w:t>Ôn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đà.</w:t>
            </w:r>
          </w:p>
        </w:tc>
        <w:tc>
          <w:tcPr>
            <w:tcW w:w="725" w:type="dxa"/>
            <w:vMerge w:val="restart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2" w:line="305" w:lineRule="exact"/>
              <w:ind w:left="233" w:right="226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13</w:t>
            </w:r>
          </w:p>
        </w:tc>
        <w:tc>
          <w:tcPr>
            <w:tcW w:w="3043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0" w:line="307" w:lineRule="exact"/>
              <w:ind w:left="107"/>
              <w:rPr>
                <w:sz w:val="28"/>
              </w:rPr>
            </w:pPr>
            <w:r>
              <w:rPr>
                <w:sz w:val="28"/>
              </w:rPr>
              <w:t>GV: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ảnh,</w:t>
            </w:r>
          </w:p>
        </w:tc>
        <w:tc>
          <w:tcPr>
            <w:tcW w:w="2768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318"/>
        </w:trPr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line="299" w:lineRule="exact"/>
              <w:ind w:left="107"/>
              <w:rPr>
                <w:sz w:val="28"/>
              </w:rPr>
            </w:pPr>
            <w:r>
              <w:rPr>
                <w:sz w:val="28"/>
              </w:rPr>
              <w:t>Học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đà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và 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</w:t>
            </w: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before="3" w:line="295" w:lineRule="exact"/>
              <w:ind w:left="107"/>
              <w:rPr>
                <w:sz w:val="28"/>
              </w:rPr>
            </w:pPr>
            <w:r>
              <w:rPr>
                <w:sz w:val="28"/>
              </w:rPr>
              <w:t>trang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thao,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</w:tr>
      <w:tr w:rsidR="00AF580E">
        <w:trPr>
          <w:trHeight w:val="408"/>
        </w:trPr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phát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nhanh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(GV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before="15"/>
              <w:ind w:left="107"/>
              <w:rPr>
                <w:sz w:val="28"/>
              </w:rPr>
            </w:pPr>
            <w:r>
              <w:rPr>
                <w:sz w:val="28"/>
              </w:rPr>
              <w:t>phục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vụ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 chơi,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382"/>
        </w:trPr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before="60" w:line="303" w:lineRule="exact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HS: chuẩn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bị: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Giày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317"/>
        </w:trPr>
        <w:tc>
          <w:tcPr>
            <w:tcW w:w="948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946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043" w:type="dxa"/>
            <w:tcBorders>
              <w:top w:val="nil"/>
            </w:tcBorders>
          </w:tcPr>
          <w:p w:rsidR="00AF580E" w:rsidRDefault="004651CF">
            <w:pPr>
              <w:pStyle w:val="TableParagraph"/>
              <w:spacing w:line="298" w:lineRule="exact"/>
              <w:ind w:left="107"/>
              <w:rPr>
                <w:sz w:val="28"/>
              </w:rPr>
            </w:pPr>
            <w:r>
              <w:rPr>
                <w:sz w:val="28"/>
              </w:rPr>
              <w:t>thao,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</w:tc>
        <w:tc>
          <w:tcPr>
            <w:tcW w:w="2768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</w:tr>
      <w:tr w:rsidR="00AF580E">
        <w:trPr>
          <w:trHeight w:val="440"/>
        </w:trPr>
        <w:tc>
          <w:tcPr>
            <w:tcW w:w="948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20" w:line="300" w:lineRule="exact"/>
              <w:ind w:left="314" w:right="30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26</w:t>
            </w:r>
          </w:p>
        </w:tc>
        <w:tc>
          <w:tcPr>
            <w:tcW w:w="3946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5" w:line="305" w:lineRule="exact"/>
              <w:ind w:left="107"/>
              <w:rPr>
                <w:sz w:val="28"/>
              </w:rPr>
            </w:pPr>
            <w:r>
              <w:rPr>
                <w:sz w:val="28"/>
              </w:rPr>
              <w:t>Ôn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đà, kỹ</w:t>
            </w:r>
          </w:p>
        </w:tc>
        <w:tc>
          <w:tcPr>
            <w:tcW w:w="725" w:type="dxa"/>
            <w:vMerge w:val="restart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5" w:line="305" w:lineRule="exact"/>
              <w:ind w:left="233" w:right="226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13</w:t>
            </w:r>
          </w:p>
        </w:tc>
        <w:tc>
          <w:tcPr>
            <w:tcW w:w="3043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2" w:line="307" w:lineRule="exact"/>
              <w:ind w:left="107"/>
              <w:rPr>
                <w:sz w:val="28"/>
              </w:rPr>
            </w:pPr>
            <w:r>
              <w:rPr>
                <w:sz w:val="28"/>
              </w:rPr>
              <w:t>GV: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ảnh,</w:t>
            </w:r>
          </w:p>
        </w:tc>
        <w:tc>
          <w:tcPr>
            <w:tcW w:w="2768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317"/>
        </w:trPr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line="298" w:lineRule="exact"/>
              <w:ind w:left="107"/>
              <w:rPr>
                <w:sz w:val="28"/>
              </w:rPr>
            </w:pPr>
            <w:r>
              <w:rPr>
                <w:sz w:val="28"/>
              </w:rPr>
              <w:t>thuật chạy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đà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trò chơi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before="3" w:line="294" w:lineRule="exact"/>
              <w:ind w:left="107"/>
              <w:rPr>
                <w:sz w:val="28"/>
              </w:rPr>
            </w:pPr>
            <w:r>
              <w:rPr>
                <w:sz w:val="28"/>
              </w:rPr>
              <w:t>trang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thao,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</w:tr>
      <w:tr w:rsidR="00AF580E">
        <w:trPr>
          <w:trHeight w:val="409"/>
        </w:trPr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z w:val="28"/>
              </w:rPr>
              <w:t>triển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sức nhanh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(GV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before="16"/>
              <w:ind w:left="107"/>
              <w:rPr>
                <w:sz w:val="28"/>
              </w:rPr>
            </w:pPr>
            <w:r>
              <w:rPr>
                <w:sz w:val="28"/>
              </w:rPr>
              <w:t>phục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vụ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 chơi,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382"/>
        </w:trPr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before="60"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HS: chuẩn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bị: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Giày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317"/>
        </w:trPr>
        <w:tc>
          <w:tcPr>
            <w:tcW w:w="948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946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043" w:type="dxa"/>
            <w:tcBorders>
              <w:top w:val="nil"/>
            </w:tcBorders>
          </w:tcPr>
          <w:p w:rsidR="00AF580E" w:rsidRDefault="004651CF">
            <w:pPr>
              <w:pStyle w:val="TableParagraph"/>
              <w:spacing w:line="298" w:lineRule="exact"/>
              <w:ind w:left="107"/>
              <w:rPr>
                <w:sz w:val="28"/>
              </w:rPr>
            </w:pPr>
            <w:r>
              <w:rPr>
                <w:sz w:val="28"/>
              </w:rPr>
              <w:t>thao,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</w:tc>
        <w:tc>
          <w:tcPr>
            <w:tcW w:w="2768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</w:tr>
    </w:tbl>
    <w:p w:rsidR="00AF580E" w:rsidRDefault="00AF580E">
      <w:pPr>
        <w:rPr>
          <w:sz w:val="24"/>
        </w:rPr>
        <w:sectPr w:rsidR="00AF580E">
          <w:pgSz w:w="15840" w:h="12240" w:orient="landscape"/>
          <w:pgMar w:top="1140" w:right="900" w:bottom="280" w:left="880" w:header="720" w:footer="720" w:gutter="0"/>
          <w:cols w:space="720"/>
        </w:sectPr>
      </w:pPr>
    </w:p>
    <w:p w:rsidR="00AF580E" w:rsidRDefault="00E62A6F">
      <w:pPr>
        <w:pStyle w:val="BodyText"/>
        <w:rPr>
          <w:b/>
          <w:sz w:val="20"/>
        </w:rPr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1086485</wp:posOffset>
                </wp:positionV>
                <wp:extent cx="6350" cy="5633720"/>
                <wp:effectExtent l="0" t="0" r="0" b="0"/>
                <wp:wrapNone/>
                <wp:docPr id="6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5633720"/>
                        </a:xfrm>
                        <a:custGeom>
                          <a:avLst/>
                          <a:gdLst>
                            <a:gd name="T0" fmla="+- 0 1030 1020"/>
                            <a:gd name="T1" fmla="*/ T0 w 10"/>
                            <a:gd name="T2" fmla="+- 0 8677 1712"/>
                            <a:gd name="T3" fmla="*/ 8677 h 8872"/>
                            <a:gd name="T4" fmla="+- 0 1020 1020"/>
                            <a:gd name="T5" fmla="*/ T4 w 10"/>
                            <a:gd name="T6" fmla="+- 0 8677 1712"/>
                            <a:gd name="T7" fmla="*/ 8677 h 8872"/>
                            <a:gd name="T8" fmla="+- 0 1020 1020"/>
                            <a:gd name="T9" fmla="*/ T8 w 10"/>
                            <a:gd name="T10" fmla="+- 0 10584 1712"/>
                            <a:gd name="T11" fmla="*/ 10584 h 8872"/>
                            <a:gd name="T12" fmla="+- 0 1030 1020"/>
                            <a:gd name="T13" fmla="*/ T12 w 10"/>
                            <a:gd name="T14" fmla="+- 0 10584 1712"/>
                            <a:gd name="T15" fmla="*/ 10584 h 8872"/>
                            <a:gd name="T16" fmla="+- 0 1030 1020"/>
                            <a:gd name="T17" fmla="*/ T16 w 10"/>
                            <a:gd name="T18" fmla="+- 0 8677 1712"/>
                            <a:gd name="T19" fmla="*/ 8677 h 8872"/>
                            <a:gd name="T20" fmla="+- 0 1030 1020"/>
                            <a:gd name="T21" fmla="*/ T20 w 10"/>
                            <a:gd name="T22" fmla="+- 0 3627 1712"/>
                            <a:gd name="T23" fmla="*/ 3627 h 8872"/>
                            <a:gd name="T24" fmla="+- 0 1020 1020"/>
                            <a:gd name="T25" fmla="*/ T24 w 10"/>
                            <a:gd name="T26" fmla="+- 0 3627 1712"/>
                            <a:gd name="T27" fmla="*/ 3627 h 8872"/>
                            <a:gd name="T28" fmla="+- 0 1020 1020"/>
                            <a:gd name="T29" fmla="*/ T28 w 10"/>
                            <a:gd name="T30" fmla="+- 0 4835 1712"/>
                            <a:gd name="T31" fmla="*/ 4835 h 8872"/>
                            <a:gd name="T32" fmla="+- 0 1020 1020"/>
                            <a:gd name="T33" fmla="*/ T32 w 10"/>
                            <a:gd name="T34" fmla="+- 0 4844 1712"/>
                            <a:gd name="T35" fmla="*/ 4844 h 8872"/>
                            <a:gd name="T36" fmla="+- 0 1020 1020"/>
                            <a:gd name="T37" fmla="*/ T36 w 10"/>
                            <a:gd name="T38" fmla="+- 0 4844 1712"/>
                            <a:gd name="T39" fmla="*/ 4844 h 8872"/>
                            <a:gd name="T40" fmla="+- 0 1020 1020"/>
                            <a:gd name="T41" fmla="*/ T40 w 10"/>
                            <a:gd name="T42" fmla="+- 0 6750 1712"/>
                            <a:gd name="T43" fmla="*/ 6750 h 8872"/>
                            <a:gd name="T44" fmla="+- 0 1020 1020"/>
                            <a:gd name="T45" fmla="*/ T44 w 10"/>
                            <a:gd name="T46" fmla="+- 0 6760 1712"/>
                            <a:gd name="T47" fmla="*/ 6760 h 8872"/>
                            <a:gd name="T48" fmla="+- 0 1020 1020"/>
                            <a:gd name="T49" fmla="*/ T48 w 10"/>
                            <a:gd name="T50" fmla="+- 0 8668 1712"/>
                            <a:gd name="T51" fmla="*/ 8668 h 8872"/>
                            <a:gd name="T52" fmla="+- 0 1020 1020"/>
                            <a:gd name="T53" fmla="*/ T52 w 10"/>
                            <a:gd name="T54" fmla="+- 0 8677 1712"/>
                            <a:gd name="T55" fmla="*/ 8677 h 8872"/>
                            <a:gd name="T56" fmla="+- 0 1030 1020"/>
                            <a:gd name="T57" fmla="*/ T56 w 10"/>
                            <a:gd name="T58" fmla="+- 0 8677 1712"/>
                            <a:gd name="T59" fmla="*/ 8677 h 8872"/>
                            <a:gd name="T60" fmla="+- 0 1030 1020"/>
                            <a:gd name="T61" fmla="*/ T60 w 10"/>
                            <a:gd name="T62" fmla="+- 0 8668 1712"/>
                            <a:gd name="T63" fmla="*/ 8668 h 8872"/>
                            <a:gd name="T64" fmla="+- 0 1030 1020"/>
                            <a:gd name="T65" fmla="*/ T64 w 10"/>
                            <a:gd name="T66" fmla="+- 0 6760 1712"/>
                            <a:gd name="T67" fmla="*/ 6760 h 8872"/>
                            <a:gd name="T68" fmla="+- 0 1030 1020"/>
                            <a:gd name="T69" fmla="*/ T68 w 10"/>
                            <a:gd name="T70" fmla="+- 0 6750 1712"/>
                            <a:gd name="T71" fmla="*/ 6750 h 8872"/>
                            <a:gd name="T72" fmla="+- 0 1030 1020"/>
                            <a:gd name="T73" fmla="*/ T72 w 10"/>
                            <a:gd name="T74" fmla="+- 0 4844 1712"/>
                            <a:gd name="T75" fmla="*/ 4844 h 8872"/>
                            <a:gd name="T76" fmla="+- 0 1030 1020"/>
                            <a:gd name="T77" fmla="*/ T76 w 10"/>
                            <a:gd name="T78" fmla="+- 0 4844 1712"/>
                            <a:gd name="T79" fmla="*/ 4844 h 8872"/>
                            <a:gd name="T80" fmla="+- 0 1030 1020"/>
                            <a:gd name="T81" fmla="*/ T80 w 10"/>
                            <a:gd name="T82" fmla="+- 0 4835 1712"/>
                            <a:gd name="T83" fmla="*/ 4835 h 8872"/>
                            <a:gd name="T84" fmla="+- 0 1030 1020"/>
                            <a:gd name="T85" fmla="*/ T84 w 10"/>
                            <a:gd name="T86" fmla="+- 0 3627 1712"/>
                            <a:gd name="T87" fmla="*/ 3627 h 8872"/>
                            <a:gd name="T88" fmla="+- 0 1030 1020"/>
                            <a:gd name="T89" fmla="*/ T88 w 10"/>
                            <a:gd name="T90" fmla="+- 0 1712 1712"/>
                            <a:gd name="T91" fmla="*/ 1712 h 8872"/>
                            <a:gd name="T92" fmla="+- 0 1020 1020"/>
                            <a:gd name="T93" fmla="*/ T92 w 10"/>
                            <a:gd name="T94" fmla="+- 0 1712 1712"/>
                            <a:gd name="T95" fmla="*/ 1712 h 8872"/>
                            <a:gd name="T96" fmla="+- 0 1020 1020"/>
                            <a:gd name="T97" fmla="*/ T96 w 10"/>
                            <a:gd name="T98" fmla="+- 0 3617 1712"/>
                            <a:gd name="T99" fmla="*/ 3617 h 8872"/>
                            <a:gd name="T100" fmla="+- 0 1020 1020"/>
                            <a:gd name="T101" fmla="*/ T100 w 10"/>
                            <a:gd name="T102" fmla="+- 0 3627 1712"/>
                            <a:gd name="T103" fmla="*/ 3627 h 8872"/>
                            <a:gd name="T104" fmla="+- 0 1030 1020"/>
                            <a:gd name="T105" fmla="*/ T104 w 10"/>
                            <a:gd name="T106" fmla="+- 0 3627 1712"/>
                            <a:gd name="T107" fmla="*/ 3627 h 8872"/>
                            <a:gd name="T108" fmla="+- 0 1030 1020"/>
                            <a:gd name="T109" fmla="*/ T108 w 10"/>
                            <a:gd name="T110" fmla="+- 0 3617 1712"/>
                            <a:gd name="T111" fmla="*/ 3617 h 8872"/>
                            <a:gd name="T112" fmla="+- 0 1030 1020"/>
                            <a:gd name="T113" fmla="*/ T112 w 10"/>
                            <a:gd name="T114" fmla="+- 0 1712 1712"/>
                            <a:gd name="T115" fmla="*/ 1712 h 887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</a:cxnLst>
                          <a:rect l="0" t="0" r="r" b="b"/>
                          <a:pathLst>
                            <a:path w="10" h="8872">
                              <a:moveTo>
                                <a:pt x="10" y="6965"/>
                              </a:moveTo>
                              <a:lnTo>
                                <a:pt x="0" y="6965"/>
                              </a:lnTo>
                              <a:lnTo>
                                <a:pt x="0" y="8872"/>
                              </a:lnTo>
                              <a:lnTo>
                                <a:pt x="10" y="8872"/>
                              </a:lnTo>
                              <a:lnTo>
                                <a:pt x="10" y="6965"/>
                              </a:lnTo>
                              <a:close/>
                              <a:moveTo>
                                <a:pt x="10" y="1915"/>
                              </a:moveTo>
                              <a:lnTo>
                                <a:pt x="0" y="1915"/>
                              </a:lnTo>
                              <a:lnTo>
                                <a:pt x="0" y="3123"/>
                              </a:lnTo>
                              <a:lnTo>
                                <a:pt x="0" y="3132"/>
                              </a:lnTo>
                              <a:lnTo>
                                <a:pt x="0" y="5038"/>
                              </a:lnTo>
                              <a:lnTo>
                                <a:pt x="0" y="5048"/>
                              </a:lnTo>
                              <a:lnTo>
                                <a:pt x="0" y="6956"/>
                              </a:lnTo>
                              <a:lnTo>
                                <a:pt x="0" y="6965"/>
                              </a:lnTo>
                              <a:lnTo>
                                <a:pt x="10" y="6965"/>
                              </a:lnTo>
                              <a:lnTo>
                                <a:pt x="10" y="6956"/>
                              </a:lnTo>
                              <a:lnTo>
                                <a:pt x="10" y="5048"/>
                              </a:lnTo>
                              <a:lnTo>
                                <a:pt x="10" y="5038"/>
                              </a:lnTo>
                              <a:lnTo>
                                <a:pt x="10" y="3132"/>
                              </a:lnTo>
                              <a:lnTo>
                                <a:pt x="10" y="3123"/>
                              </a:lnTo>
                              <a:lnTo>
                                <a:pt x="10" y="1915"/>
                              </a:lnTo>
                              <a:close/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1905"/>
                              </a:lnTo>
                              <a:lnTo>
                                <a:pt x="0" y="1915"/>
                              </a:lnTo>
                              <a:lnTo>
                                <a:pt x="10" y="1915"/>
                              </a:lnTo>
                              <a:lnTo>
                                <a:pt x="10" y="1905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35380018" id="AutoShape 6" o:spid="_x0000_s1026" style="position:absolute;margin-left:51pt;margin-top:85.55pt;width:.5pt;height:443.6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" path="m10,6965r-10,l,8872r10,l10,6965xm10,1915r-10,l,3123r,9l,5038r,10l,6956r,9l10,6965r,-9l10,5048r,-10l10,3132r,-9l10,1915xm10,l,,,1905r,10l10,1915r,-10l10,xe" fillcolor="black" stroked="f">
                <v:path arrowok="t" o:connecttype="custom" o:connectlocs="6350,5509895;0,5509895;0,6720840;6350,6720840;6350,5509895;6350,2303145;0,2303145;0,3070225;0,3075940;0,3075940;0,4286250;0,4292600;0,5504180;0,5509895;6350,5509895;6350,5504180;6350,4292600;6350,4286250;6350,3075940;6350,3075940;6350,3070225;6350,2303145;6350,1087120;0,1087120;0,2296795;0,2303145;6350,2303145;6350,2296795;6350,1087120" o:connectangles="0,0,0,0,0,0,0,0,0,0,0,0,0,0,0,0,0,0,0,0,0,0,0,0,0,0,0,0,0"/>
                <w10:wrap anchorx="page" anchory="page"/>
              </v:shape>
            </w:pict>
          </mc:Fallback>
        </mc:AlternateContent>
      </w:r>
    </w:p>
    <w:p w:rsidR="00AF580E" w:rsidRDefault="00AF580E">
      <w:pPr>
        <w:pStyle w:val="BodyText"/>
        <w:spacing w:before="10"/>
        <w:rPr>
          <w:b/>
        </w:rPr>
      </w:pPr>
    </w:p>
    <w:tbl>
      <w:tblPr>
        <w:tblW w:w="0" w:type="auto"/>
        <w:tblInd w:w="1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"/>
        <w:gridCol w:w="3946"/>
        <w:gridCol w:w="725"/>
        <w:gridCol w:w="1433"/>
        <w:gridCol w:w="3043"/>
        <w:gridCol w:w="2768"/>
      </w:tblGrid>
      <w:tr w:rsidR="00AF580E">
        <w:trPr>
          <w:trHeight w:val="437"/>
        </w:trPr>
        <w:tc>
          <w:tcPr>
            <w:tcW w:w="948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7" w:line="300" w:lineRule="exact"/>
              <w:ind w:left="314" w:right="30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27</w:t>
            </w:r>
          </w:p>
        </w:tc>
        <w:tc>
          <w:tcPr>
            <w:tcW w:w="3946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2" w:line="305" w:lineRule="exact"/>
              <w:ind w:left="107"/>
              <w:rPr>
                <w:sz w:val="28"/>
              </w:rPr>
            </w:pPr>
            <w:r>
              <w:rPr>
                <w:sz w:val="28"/>
              </w:rPr>
              <w:t>Ôn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đà, kỹ</w:t>
            </w:r>
          </w:p>
        </w:tc>
        <w:tc>
          <w:tcPr>
            <w:tcW w:w="725" w:type="dxa"/>
            <w:vMerge w:val="restart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2" w:line="305" w:lineRule="exact"/>
              <w:ind w:left="233" w:right="226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14</w:t>
            </w:r>
          </w:p>
        </w:tc>
        <w:tc>
          <w:tcPr>
            <w:tcW w:w="3043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0" w:line="307" w:lineRule="exact"/>
              <w:ind w:left="107"/>
              <w:rPr>
                <w:sz w:val="28"/>
              </w:rPr>
            </w:pPr>
            <w:r>
              <w:rPr>
                <w:sz w:val="28"/>
              </w:rPr>
              <w:t>GV: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ảnh,</w:t>
            </w:r>
          </w:p>
        </w:tc>
        <w:tc>
          <w:tcPr>
            <w:tcW w:w="2768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317"/>
        </w:trPr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line="298" w:lineRule="exact"/>
              <w:ind w:left="107"/>
              <w:rPr>
                <w:sz w:val="28"/>
              </w:rPr>
            </w:pPr>
            <w:r>
              <w:rPr>
                <w:sz w:val="28"/>
              </w:rPr>
              <w:t>thuật chạy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đà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trò chơi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before="3" w:line="294" w:lineRule="exact"/>
              <w:ind w:left="107"/>
              <w:rPr>
                <w:sz w:val="28"/>
              </w:rPr>
            </w:pPr>
            <w:r>
              <w:rPr>
                <w:sz w:val="28"/>
              </w:rPr>
              <w:t>trang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thao,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</w:tr>
      <w:tr w:rsidR="00AF580E">
        <w:trPr>
          <w:trHeight w:val="410"/>
        </w:trPr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z w:val="28"/>
              </w:rPr>
              <w:t>triển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sức nhanh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(GV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before="16"/>
              <w:ind w:left="107"/>
              <w:rPr>
                <w:sz w:val="28"/>
              </w:rPr>
            </w:pPr>
            <w:r>
              <w:rPr>
                <w:sz w:val="28"/>
              </w:rPr>
              <w:t>phục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vụ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 chơi,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382"/>
        </w:trPr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before="60"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HS: chuẩn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bị: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Giày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317"/>
        </w:trPr>
        <w:tc>
          <w:tcPr>
            <w:tcW w:w="948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946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043" w:type="dxa"/>
            <w:tcBorders>
              <w:top w:val="nil"/>
            </w:tcBorders>
          </w:tcPr>
          <w:p w:rsidR="00AF580E" w:rsidRDefault="004651CF">
            <w:pPr>
              <w:pStyle w:val="TableParagraph"/>
              <w:spacing w:line="298" w:lineRule="exact"/>
              <w:ind w:left="107"/>
              <w:rPr>
                <w:sz w:val="28"/>
              </w:rPr>
            </w:pPr>
            <w:r>
              <w:rPr>
                <w:sz w:val="28"/>
              </w:rPr>
              <w:t>thao,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</w:tc>
        <w:tc>
          <w:tcPr>
            <w:tcW w:w="2768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</w:tr>
      <w:tr w:rsidR="00AF580E">
        <w:trPr>
          <w:trHeight w:val="1207"/>
        </w:trPr>
        <w:tc>
          <w:tcPr>
            <w:tcW w:w="948" w:type="dxa"/>
          </w:tcPr>
          <w:p w:rsidR="00AF580E" w:rsidRDefault="004651CF">
            <w:pPr>
              <w:pStyle w:val="TableParagraph"/>
              <w:spacing w:before="118"/>
              <w:ind w:left="314" w:right="30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28</w:t>
            </w:r>
          </w:p>
        </w:tc>
        <w:tc>
          <w:tcPr>
            <w:tcW w:w="3946" w:type="dxa"/>
          </w:tcPr>
          <w:p w:rsidR="00AF580E" w:rsidRDefault="004651CF">
            <w:pPr>
              <w:pStyle w:val="TableParagraph"/>
              <w:spacing w:before="113"/>
              <w:ind w:left="107" w:right="169"/>
              <w:rPr>
                <w:sz w:val="28"/>
              </w:rPr>
            </w:pPr>
            <w:r>
              <w:rPr>
                <w:sz w:val="28"/>
              </w:rPr>
              <w:t>Ôn kĩ thuật chuẩn bị chạy đà, kỹ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thuật chạy đà và trò chơi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sức nhanh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(GV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72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</w:tcPr>
          <w:p w:rsidR="00AF580E" w:rsidRDefault="004651CF">
            <w:pPr>
              <w:pStyle w:val="TableParagraph"/>
              <w:spacing w:before="113"/>
              <w:ind w:left="233" w:right="226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14</w:t>
            </w:r>
          </w:p>
        </w:tc>
        <w:tc>
          <w:tcPr>
            <w:tcW w:w="3043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2768" w:type="dxa"/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440"/>
        </w:trPr>
        <w:tc>
          <w:tcPr>
            <w:tcW w:w="948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7" w:line="302" w:lineRule="exact"/>
              <w:ind w:left="314" w:right="30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29</w:t>
            </w:r>
          </w:p>
        </w:tc>
        <w:tc>
          <w:tcPr>
            <w:tcW w:w="3946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7" w:line="302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Bài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3: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Phối hợp các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giai đoạn</w:t>
            </w:r>
          </w:p>
        </w:tc>
        <w:tc>
          <w:tcPr>
            <w:tcW w:w="725" w:type="dxa"/>
            <w:vMerge w:val="restart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2" w:line="307" w:lineRule="exact"/>
              <w:ind w:left="233" w:right="226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15</w:t>
            </w:r>
          </w:p>
        </w:tc>
        <w:tc>
          <w:tcPr>
            <w:tcW w:w="3043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0" w:line="310" w:lineRule="exact"/>
              <w:ind w:left="107"/>
              <w:rPr>
                <w:sz w:val="28"/>
              </w:rPr>
            </w:pPr>
            <w:r>
              <w:rPr>
                <w:sz w:val="28"/>
              </w:rPr>
              <w:t>GV: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ảnh,</w:t>
            </w:r>
          </w:p>
        </w:tc>
        <w:tc>
          <w:tcPr>
            <w:tcW w:w="2768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333"/>
        </w:trPr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line="31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ném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bóng</w:t>
            </w: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before="1"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trang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thao,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</w:tr>
      <w:tr w:rsidR="00AF580E">
        <w:trPr>
          <w:trHeight w:val="405"/>
        </w:trPr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before="82" w:line="303" w:lineRule="exact"/>
              <w:ind w:left="107"/>
              <w:rPr>
                <w:sz w:val="28"/>
              </w:rPr>
            </w:pPr>
            <w:r>
              <w:rPr>
                <w:sz w:val="28"/>
              </w:rPr>
              <w:t>Học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phối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hợp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các giai đoạn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ném</w:t>
            </w: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phục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vụ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 chơi,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696"/>
        </w:trPr>
        <w:tc>
          <w:tcPr>
            <w:tcW w:w="948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  <w:tcBorders>
              <w:top w:val="nil"/>
            </w:tcBorders>
          </w:tcPr>
          <w:p w:rsidR="00AF580E" w:rsidRDefault="004651CF">
            <w:pPr>
              <w:pStyle w:val="TableParagraph"/>
              <w:spacing w:line="242" w:lineRule="auto"/>
              <w:ind w:left="107" w:right="647"/>
              <w:rPr>
                <w:sz w:val="28"/>
              </w:rPr>
            </w:pPr>
            <w:r>
              <w:rPr>
                <w:sz w:val="28"/>
              </w:rPr>
              <w:t>bóng, trò chơi phát triển sức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mạnh khéo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léo</w:t>
            </w: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  <w:tcBorders>
              <w:top w:val="nil"/>
            </w:tcBorders>
          </w:tcPr>
          <w:p w:rsidR="00AF580E" w:rsidRDefault="004651CF">
            <w:pPr>
              <w:pStyle w:val="TableParagraph"/>
              <w:spacing w:before="33" w:line="322" w:lineRule="exact"/>
              <w:ind w:left="107" w:right="176"/>
              <w:rPr>
                <w:sz w:val="28"/>
              </w:rPr>
            </w:pPr>
            <w:r>
              <w:rPr>
                <w:sz w:val="28"/>
              </w:rPr>
              <w:t>- HS: chuẩn bị: Giày thể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thao,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</w:tc>
        <w:tc>
          <w:tcPr>
            <w:tcW w:w="2768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438"/>
        </w:trPr>
        <w:tc>
          <w:tcPr>
            <w:tcW w:w="948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7" w:line="301" w:lineRule="exact"/>
              <w:ind w:left="314" w:right="30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  <w:tc>
          <w:tcPr>
            <w:tcW w:w="3946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2" w:line="306" w:lineRule="exact"/>
              <w:ind w:left="107"/>
              <w:rPr>
                <w:sz w:val="28"/>
              </w:rPr>
            </w:pPr>
            <w:r>
              <w:rPr>
                <w:sz w:val="28"/>
              </w:rPr>
              <w:t>Ôn một số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tác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bổ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trợ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</w:p>
        </w:tc>
        <w:tc>
          <w:tcPr>
            <w:tcW w:w="725" w:type="dxa"/>
            <w:vMerge w:val="restart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2" w:line="306" w:lineRule="exact"/>
              <w:ind w:left="233" w:right="226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15</w:t>
            </w:r>
          </w:p>
        </w:tc>
        <w:tc>
          <w:tcPr>
            <w:tcW w:w="3043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0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GV: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ảnh,</w:t>
            </w:r>
          </w:p>
        </w:tc>
        <w:tc>
          <w:tcPr>
            <w:tcW w:w="2768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317"/>
        </w:trPr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line="298" w:lineRule="exact"/>
              <w:ind w:left="107"/>
              <w:rPr>
                <w:sz w:val="28"/>
              </w:rPr>
            </w:pPr>
            <w:r>
              <w:rPr>
                <w:sz w:val="28"/>
              </w:rPr>
              <w:t>thuật 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Phối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hợp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giai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đoạn</w:t>
            </w: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before="2" w:line="295" w:lineRule="exact"/>
              <w:ind w:left="107"/>
              <w:rPr>
                <w:sz w:val="28"/>
              </w:rPr>
            </w:pPr>
            <w:r>
              <w:rPr>
                <w:sz w:val="28"/>
              </w:rPr>
              <w:t>trang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thao,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</w:tr>
      <w:tr w:rsidR="00AF580E">
        <w:trPr>
          <w:trHeight w:val="408"/>
        </w:trPr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ném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bóng,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(GV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before="15"/>
              <w:ind w:left="107"/>
              <w:rPr>
                <w:sz w:val="28"/>
              </w:rPr>
            </w:pPr>
            <w:r>
              <w:rPr>
                <w:sz w:val="28"/>
              </w:rPr>
              <w:t>phục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vụ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 chơi,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382"/>
        </w:trPr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before="60"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HS: chuẩn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bị: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Giày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319"/>
        </w:trPr>
        <w:tc>
          <w:tcPr>
            <w:tcW w:w="948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946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043" w:type="dxa"/>
            <w:tcBorders>
              <w:top w:val="nil"/>
            </w:tcBorders>
          </w:tcPr>
          <w:p w:rsidR="00AF580E" w:rsidRDefault="004651CF">
            <w:pPr>
              <w:pStyle w:val="TableParagraph"/>
              <w:spacing w:line="300" w:lineRule="exact"/>
              <w:ind w:left="107"/>
              <w:rPr>
                <w:sz w:val="28"/>
              </w:rPr>
            </w:pPr>
            <w:r>
              <w:rPr>
                <w:sz w:val="28"/>
              </w:rPr>
              <w:t>thao,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</w:tc>
        <w:tc>
          <w:tcPr>
            <w:tcW w:w="2768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</w:tr>
      <w:tr w:rsidR="00AF580E">
        <w:trPr>
          <w:trHeight w:val="438"/>
        </w:trPr>
        <w:tc>
          <w:tcPr>
            <w:tcW w:w="948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8" w:line="300" w:lineRule="exact"/>
              <w:ind w:left="314" w:right="30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31</w:t>
            </w:r>
          </w:p>
        </w:tc>
        <w:tc>
          <w:tcPr>
            <w:tcW w:w="3946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3" w:line="305" w:lineRule="exact"/>
              <w:ind w:left="107"/>
              <w:rPr>
                <w:sz w:val="28"/>
              </w:rPr>
            </w:pPr>
            <w:r>
              <w:rPr>
                <w:sz w:val="28"/>
              </w:rPr>
              <w:t>Ôn một số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tác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bổ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trợ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</w:p>
        </w:tc>
        <w:tc>
          <w:tcPr>
            <w:tcW w:w="725" w:type="dxa"/>
            <w:vMerge w:val="restart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3" w:line="305" w:lineRule="exact"/>
              <w:ind w:left="233" w:right="226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16</w:t>
            </w:r>
          </w:p>
        </w:tc>
        <w:tc>
          <w:tcPr>
            <w:tcW w:w="3043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1" w:line="307" w:lineRule="exact"/>
              <w:ind w:left="107"/>
              <w:rPr>
                <w:sz w:val="28"/>
              </w:rPr>
            </w:pPr>
            <w:r>
              <w:rPr>
                <w:sz w:val="28"/>
              </w:rPr>
              <w:t>GV: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ảnh,</w:t>
            </w:r>
          </w:p>
        </w:tc>
        <w:tc>
          <w:tcPr>
            <w:tcW w:w="2768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317"/>
        </w:trPr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line="298" w:lineRule="exact"/>
              <w:ind w:left="107"/>
              <w:rPr>
                <w:sz w:val="28"/>
              </w:rPr>
            </w:pPr>
            <w:r>
              <w:rPr>
                <w:sz w:val="28"/>
              </w:rPr>
              <w:t>thuật 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Phối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hợp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giai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đoạn</w:t>
            </w: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before="3" w:line="294" w:lineRule="exact"/>
              <w:ind w:left="107"/>
              <w:rPr>
                <w:sz w:val="28"/>
              </w:rPr>
            </w:pPr>
            <w:r>
              <w:rPr>
                <w:sz w:val="28"/>
              </w:rPr>
              <w:t>trang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thao,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</w:tr>
      <w:tr w:rsidR="00AF580E">
        <w:trPr>
          <w:trHeight w:val="410"/>
        </w:trPr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z w:val="28"/>
              </w:rPr>
              <w:t>ném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bóng,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(GV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before="16"/>
              <w:ind w:left="107"/>
              <w:rPr>
                <w:sz w:val="28"/>
              </w:rPr>
            </w:pPr>
            <w:r>
              <w:rPr>
                <w:sz w:val="28"/>
              </w:rPr>
              <w:t>phục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vụ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382"/>
        </w:trPr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before="60"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HS: chuẩn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bị: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Giày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317"/>
        </w:trPr>
        <w:tc>
          <w:tcPr>
            <w:tcW w:w="948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946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043" w:type="dxa"/>
            <w:tcBorders>
              <w:top w:val="nil"/>
            </w:tcBorders>
          </w:tcPr>
          <w:p w:rsidR="00AF580E" w:rsidRDefault="004651CF">
            <w:pPr>
              <w:pStyle w:val="TableParagraph"/>
              <w:spacing w:line="298" w:lineRule="exact"/>
              <w:ind w:left="107"/>
              <w:rPr>
                <w:sz w:val="28"/>
              </w:rPr>
            </w:pPr>
            <w:r>
              <w:rPr>
                <w:sz w:val="28"/>
              </w:rPr>
              <w:t>thao,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</w:tc>
        <w:tc>
          <w:tcPr>
            <w:tcW w:w="2768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</w:tr>
    </w:tbl>
    <w:p w:rsidR="00AF580E" w:rsidRDefault="00AF580E">
      <w:pPr>
        <w:rPr>
          <w:sz w:val="24"/>
        </w:rPr>
        <w:sectPr w:rsidR="00AF580E">
          <w:pgSz w:w="15840" w:h="12240" w:orient="landscape"/>
          <w:pgMar w:top="1140" w:right="900" w:bottom="280" w:left="880" w:header="720" w:footer="720" w:gutter="0"/>
          <w:cols w:space="720"/>
        </w:sectPr>
      </w:pPr>
    </w:p>
    <w:p w:rsidR="00AF580E" w:rsidRDefault="00AF580E">
      <w:pPr>
        <w:pStyle w:val="BodyText"/>
        <w:rPr>
          <w:b/>
          <w:sz w:val="20"/>
        </w:rPr>
      </w:pPr>
    </w:p>
    <w:p w:rsidR="00AF580E" w:rsidRDefault="00AF580E">
      <w:pPr>
        <w:pStyle w:val="BodyText"/>
        <w:spacing w:before="10"/>
        <w:rPr>
          <w:b/>
        </w:rPr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7"/>
        <w:gridCol w:w="948"/>
        <w:gridCol w:w="3946"/>
        <w:gridCol w:w="725"/>
        <w:gridCol w:w="1433"/>
        <w:gridCol w:w="3043"/>
        <w:gridCol w:w="2768"/>
      </w:tblGrid>
      <w:tr w:rsidR="00AF580E">
        <w:trPr>
          <w:trHeight w:val="437"/>
        </w:trPr>
        <w:tc>
          <w:tcPr>
            <w:tcW w:w="917" w:type="dxa"/>
            <w:vMerge w:val="restart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948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7" w:line="300" w:lineRule="exact"/>
              <w:ind w:left="314" w:right="30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</w:t>
            </w:r>
          </w:p>
        </w:tc>
        <w:tc>
          <w:tcPr>
            <w:tcW w:w="3946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2" w:line="305" w:lineRule="exact"/>
              <w:ind w:left="108"/>
              <w:rPr>
                <w:sz w:val="28"/>
              </w:rPr>
            </w:pPr>
            <w:r>
              <w:rPr>
                <w:sz w:val="28"/>
              </w:rPr>
              <w:t>Ôn một số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tác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bổ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trợ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</w:p>
        </w:tc>
        <w:tc>
          <w:tcPr>
            <w:tcW w:w="725" w:type="dxa"/>
            <w:vMerge w:val="restart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2" w:line="305" w:lineRule="exact"/>
              <w:ind w:left="233" w:right="226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16</w:t>
            </w:r>
          </w:p>
        </w:tc>
        <w:tc>
          <w:tcPr>
            <w:tcW w:w="3043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0" w:line="307" w:lineRule="exact"/>
              <w:ind w:left="108"/>
              <w:rPr>
                <w:sz w:val="28"/>
              </w:rPr>
            </w:pPr>
            <w:r>
              <w:rPr>
                <w:sz w:val="28"/>
              </w:rPr>
              <w:t>GV: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ảnh,</w:t>
            </w:r>
          </w:p>
        </w:tc>
        <w:tc>
          <w:tcPr>
            <w:tcW w:w="2768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317"/>
        </w:trPr>
        <w:tc>
          <w:tcPr>
            <w:tcW w:w="917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line="298" w:lineRule="exact"/>
              <w:ind w:left="108"/>
              <w:rPr>
                <w:sz w:val="28"/>
              </w:rPr>
            </w:pPr>
            <w:r>
              <w:rPr>
                <w:sz w:val="28"/>
              </w:rPr>
              <w:t>thuật 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Phối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hợp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giai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đoạn</w:t>
            </w: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before="3" w:line="294" w:lineRule="exact"/>
              <w:ind w:left="108"/>
              <w:rPr>
                <w:sz w:val="28"/>
              </w:rPr>
            </w:pPr>
            <w:r>
              <w:rPr>
                <w:sz w:val="28"/>
              </w:rPr>
              <w:t>trang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thao,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</w:tr>
      <w:tr w:rsidR="00AF580E">
        <w:trPr>
          <w:trHeight w:val="1129"/>
        </w:trPr>
        <w:tc>
          <w:tcPr>
            <w:tcW w:w="917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  <w:tcBorders>
              <w:top w:val="nil"/>
            </w:tcBorders>
          </w:tcPr>
          <w:p w:rsidR="00AF580E" w:rsidRDefault="004651CF"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r>
              <w:rPr>
                <w:sz w:val="28"/>
              </w:rPr>
              <w:t>ném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bóng,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Một số điều luật cơ</w:t>
            </w:r>
          </w:p>
          <w:p w:rsidR="00AF580E" w:rsidRDefault="004651CF">
            <w:pPr>
              <w:pStyle w:val="TableParagraph"/>
              <w:spacing w:line="242" w:lineRule="auto"/>
              <w:ind w:left="108" w:right="549"/>
              <w:rPr>
                <w:sz w:val="28"/>
              </w:rPr>
            </w:pPr>
            <w:r>
              <w:rPr>
                <w:sz w:val="28"/>
              </w:rPr>
              <w:t>bản trong ném bóng, trò chơi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(GV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  <w:tcBorders>
              <w:top w:val="nil"/>
            </w:tcBorders>
          </w:tcPr>
          <w:p w:rsidR="00AF580E" w:rsidRDefault="004651CF">
            <w:pPr>
              <w:pStyle w:val="TableParagraph"/>
              <w:spacing w:before="16"/>
              <w:ind w:left="108"/>
              <w:rPr>
                <w:sz w:val="28"/>
              </w:rPr>
            </w:pPr>
            <w:r>
              <w:rPr>
                <w:sz w:val="28"/>
              </w:rPr>
              <w:t>phục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vụ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 chơi,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  <w:p w:rsidR="00AF580E" w:rsidRDefault="004651CF">
            <w:pPr>
              <w:pStyle w:val="TableParagraph"/>
              <w:spacing w:before="128" w:line="322" w:lineRule="exact"/>
              <w:ind w:left="108" w:right="175"/>
              <w:rPr>
                <w:sz w:val="28"/>
              </w:rPr>
            </w:pPr>
            <w:r>
              <w:rPr>
                <w:sz w:val="28"/>
              </w:rPr>
              <w:t>- HS: chuẩn bị: Giày thể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thao,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</w:tc>
        <w:tc>
          <w:tcPr>
            <w:tcW w:w="2768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438"/>
        </w:trPr>
        <w:tc>
          <w:tcPr>
            <w:tcW w:w="917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8" w:line="300" w:lineRule="exact"/>
              <w:ind w:left="314" w:right="30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33</w:t>
            </w:r>
          </w:p>
        </w:tc>
        <w:tc>
          <w:tcPr>
            <w:tcW w:w="3946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3" w:line="305" w:lineRule="exact"/>
              <w:ind w:left="108"/>
              <w:rPr>
                <w:sz w:val="28"/>
              </w:rPr>
            </w:pPr>
            <w:r>
              <w:rPr>
                <w:sz w:val="28"/>
              </w:rPr>
              <w:t>Ôn tập và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hoàn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thiện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</w:p>
        </w:tc>
        <w:tc>
          <w:tcPr>
            <w:tcW w:w="725" w:type="dxa"/>
            <w:vMerge w:val="restart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33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3" w:line="305" w:lineRule="exact"/>
              <w:ind w:left="233" w:right="226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17</w:t>
            </w:r>
          </w:p>
        </w:tc>
        <w:tc>
          <w:tcPr>
            <w:tcW w:w="3043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before="111" w:line="307" w:lineRule="exact"/>
              <w:ind w:left="108"/>
              <w:rPr>
                <w:sz w:val="28"/>
              </w:rPr>
            </w:pPr>
            <w:r>
              <w:rPr>
                <w:sz w:val="28"/>
              </w:rPr>
              <w:t>GV: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ảnh,</w:t>
            </w:r>
          </w:p>
        </w:tc>
        <w:tc>
          <w:tcPr>
            <w:tcW w:w="2768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335"/>
        </w:trPr>
        <w:tc>
          <w:tcPr>
            <w:tcW w:w="917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ném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bóng</w:t>
            </w: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before="3"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trang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thao,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còi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</w:tr>
      <w:tr w:rsidR="00AF580E">
        <w:trPr>
          <w:trHeight w:val="391"/>
        </w:trPr>
        <w:tc>
          <w:tcPr>
            <w:tcW w:w="917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phục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vụ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 chơi,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382"/>
        </w:trPr>
        <w:tc>
          <w:tcPr>
            <w:tcW w:w="917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946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043" w:type="dxa"/>
            <w:tcBorders>
              <w:top w:val="nil"/>
              <w:bottom w:val="nil"/>
            </w:tcBorders>
          </w:tcPr>
          <w:p w:rsidR="00AF580E" w:rsidRDefault="004651CF">
            <w:pPr>
              <w:pStyle w:val="TableParagraph"/>
              <w:spacing w:before="60"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HS: chuẩn bị: Giày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</w:p>
        </w:tc>
        <w:tc>
          <w:tcPr>
            <w:tcW w:w="2768" w:type="dxa"/>
            <w:tcBorders>
              <w:top w:val="nil"/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319"/>
        </w:trPr>
        <w:tc>
          <w:tcPr>
            <w:tcW w:w="917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946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725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043" w:type="dxa"/>
            <w:tcBorders>
              <w:top w:val="nil"/>
            </w:tcBorders>
          </w:tcPr>
          <w:p w:rsidR="00AF580E" w:rsidRDefault="004651CF">
            <w:pPr>
              <w:pStyle w:val="TableParagraph"/>
              <w:spacing w:line="300" w:lineRule="exact"/>
              <w:ind w:left="108"/>
              <w:rPr>
                <w:sz w:val="28"/>
              </w:rPr>
            </w:pPr>
            <w:r>
              <w:rPr>
                <w:sz w:val="28"/>
              </w:rPr>
              <w:t>thao,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</w:tc>
        <w:tc>
          <w:tcPr>
            <w:tcW w:w="2768" w:type="dxa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</w:tr>
      <w:tr w:rsidR="00AF580E">
        <w:trPr>
          <w:trHeight w:val="317"/>
        </w:trPr>
        <w:tc>
          <w:tcPr>
            <w:tcW w:w="917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line="298" w:lineRule="exact"/>
              <w:ind w:left="314" w:right="302"/>
              <w:jc w:val="center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34</w:t>
            </w:r>
          </w:p>
        </w:tc>
        <w:tc>
          <w:tcPr>
            <w:tcW w:w="3946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line="298" w:lineRule="exact"/>
              <w:ind w:left="614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Kiểm</w:t>
            </w:r>
            <w:r>
              <w:rPr>
                <w:b/>
                <w:color w:val="FF0000"/>
                <w:spacing w:val="-5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tra</w:t>
            </w:r>
            <w:r>
              <w:rPr>
                <w:b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cuối</w:t>
            </w:r>
            <w:r>
              <w:rPr>
                <w:b/>
                <w:color w:val="FF0000"/>
                <w:spacing w:val="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học</w:t>
            </w:r>
            <w:r>
              <w:rPr>
                <w:b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kì</w:t>
            </w:r>
            <w:r>
              <w:rPr>
                <w:b/>
                <w:color w:val="FF0000"/>
                <w:spacing w:val="3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I:</w:t>
            </w:r>
          </w:p>
        </w:tc>
        <w:tc>
          <w:tcPr>
            <w:tcW w:w="725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line="298" w:lineRule="exact"/>
              <w:ind w:left="202" w:right="192"/>
              <w:jc w:val="center"/>
              <w:rPr>
                <w:sz w:val="28"/>
              </w:rPr>
            </w:pPr>
            <w:r>
              <w:rPr>
                <w:color w:val="FF0000"/>
                <w:sz w:val="28"/>
              </w:rPr>
              <w:t>01</w:t>
            </w:r>
          </w:p>
        </w:tc>
        <w:tc>
          <w:tcPr>
            <w:tcW w:w="1433" w:type="dxa"/>
            <w:vMerge w:val="restart"/>
          </w:tcPr>
          <w:p w:rsidR="00AF580E" w:rsidRDefault="004651CF">
            <w:pPr>
              <w:pStyle w:val="TableParagraph"/>
              <w:spacing w:before="112"/>
              <w:ind w:left="251"/>
              <w:rPr>
                <w:sz w:val="28"/>
              </w:rPr>
            </w:pPr>
            <w:r>
              <w:rPr>
                <w:color w:val="FF0000"/>
                <w:sz w:val="28"/>
              </w:rPr>
              <w:t>Tuần</w:t>
            </w:r>
            <w:r>
              <w:rPr>
                <w:color w:val="FF0000"/>
                <w:spacing w:val="-3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17</w:t>
            </w:r>
          </w:p>
        </w:tc>
        <w:tc>
          <w:tcPr>
            <w:tcW w:w="3043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line="298" w:lineRule="exact"/>
              <w:ind w:left="453"/>
              <w:rPr>
                <w:sz w:val="28"/>
              </w:rPr>
            </w:pPr>
            <w:r>
              <w:rPr>
                <w:color w:val="FF0000"/>
                <w:sz w:val="28"/>
              </w:rPr>
              <w:t>Còi,</w:t>
            </w:r>
            <w:r>
              <w:rPr>
                <w:color w:val="FF0000"/>
                <w:spacing w:val="-3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cờ,</w:t>
            </w:r>
            <w:r>
              <w:rPr>
                <w:color w:val="FF0000"/>
                <w:spacing w:val="-3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bóng</w:t>
            </w:r>
            <w:r>
              <w:rPr>
                <w:color w:val="FF0000"/>
                <w:spacing w:val="-1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ném,</w:t>
            </w:r>
          </w:p>
        </w:tc>
        <w:tc>
          <w:tcPr>
            <w:tcW w:w="2768" w:type="dxa"/>
            <w:tcBorders>
              <w:bottom w:val="nil"/>
            </w:tcBorders>
          </w:tcPr>
          <w:p w:rsidR="00AF580E" w:rsidRDefault="004651CF">
            <w:pPr>
              <w:pStyle w:val="TableParagraph"/>
              <w:spacing w:line="298" w:lineRule="exact"/>
              <w:ind w:left="108"/>
              <w:rPr>
                <w:sz w:val="28"/>
              </w:rPr>
            </w:pPr>
            <w:r>
              <w:rPr>
                <w:color w:val="FF0000"/>
                <w:sz w:val="28"/>
              </w:rPr>
              <w:t>Sân</w:t>
            </w:r>
            <w:r>
              <w:rPr>
                <w:color w:val="FF0000"/>
                <w:spacing w:val="-1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GDTC</w:t>
            </w:r>
            <w:r>
              <w:rPr>
                <w:color w:val="FF0000"/>
                <w:spacing w:val="-2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trường</w:t>
            </w:r>
          </w:p>
        </w:tc>
      </w:tr>
      <w:tr w:rsidR="00AF580E">
        <w:trPr>
          <w:trHeight w:val="315"/>
        </w:trPr>
        <w:tc>
          <w:tcPr>
            <w:tcW w:w="917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  <w:tcBorders>
              <w:top w:val="nil"/>
            </w:tcBorders>
          </w:tcPr>
          <w:p w:rsidR="00AF580E" w:rsidRDefault="00AF580E">
            <w:pPr>
              <w:pStyle w:val="TableParagraph"/>
            </w:pPr>
          </w:p>
        </w:tc>
        <w:tc>
          <w:tcPr>
            <w:tcW w:w="3946" w:type="dxa"/>
            <w:tcBorders>
              <w:top w:val="nil"/>
            </w:tcBorders>
          </w:tcPr>
          <w:p w:rsidR="00AF580E" w:rsidRDefault="004651CF">
            <w:pPr>
              <w:pStyle w:val="TableParagraph"/>
              <w:spacing w:line="295" w:lineRule="exact"/>
              <w:ind w:left="579" w:right="574"/>
              <w:jc w:val="center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Ném</w:t>
            </w:r>
            <w:r>
              <w:rPr>
                <w:b/>
                <w:color w:val="FF0000"/>
                <w:spacing w:val="-4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bóng</w:t>
            </w:r>
          </w:p>
        </w:tc>
        <w:tc>
          <w:tcPr>
            <w:tcW w:w="725" w:type="dxa"/>
            <w:tcBorders>
              <w:top w:val="nil"/>
            </w:tcBorders>
          </w:tcPr>
          <w:p w:rsidR="00AF580E" w:rsidRDefault="00AF580E">
            <w:pPr>
              <w:pStyle w:val="TableParagraph"/>
            </w:pPr>
          </w:p>
        </w:tc>
        <w:tc>
          <w:tcPr>
            <w:tcW w:w="1433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3043" w:type="dxa"/>
            <w:tcBorders>
              <w:top w:val="nil"/>
            </w:tcBorders>
          </w:tcPr>
          <w:p w:rsidR="00AF580E" w:rsidRDefault="004651CF">
            <w:pPr>
              <w:pStyle w:val="TableParagraph"/>
              <w:spacing w:line="295" w:lineRule="exact"/>
              <w:ind w:left="928"/>
              <w:rPr>
                <w:sz w:val="28"/>
              </w:rPr>
            </w:pPr>
            <w:r>
              <w:rPr>
                <w:color w:val="FF0000"/>
                <w:sz w:val="28"/>
              </w:rPr>
              <w:t>thước</w:t>
            </w:r>
            <w:r>
              <w:rPr>
                <w:color w:val="FF0000"/>
                <w:spacing w:val="-2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dây,</w:t>
            </w:r>
          </w:p>
        </w:tc>
        <w:tc>
          <w:tcPr>
            <w:tcW w:w="2768" w:type="dxa"/>
            <w:tcBorders>
              <w:top w:val="nil"/>
            </w:tcBorders>
          </w:tcPr>
          <w:p w:rsidR="00AF580E" w:rsidRDefault="00AF580E">
            <w:pPr>
              <w:pStyle w:val="TableParagraph"/>
            </w:pPr>
          </w:p>
        </w:tc>
      </w:tr>
      <w:tr w:rsidR="00AF580E">
        <w:trPr>
          <w:trHeight w:val="950"/>
        </w:trPr>
        <w:tc>
          <w:tcPr>
            <w:tcW w:w="917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</w:tcPr>
          <w:p w:rsidR="00AF580E" w:rsidRPr="00E62A6F" w:rsidRDefault="004651CF">
            <w:pPr>
              <w:pStyle w:val="TableParagraph"/>
              <w:spacing w:line="320" w:lineRule="exact"/>
              <w:ind w:left="314" w:right="302"/>
              <w:jc w:val="center"/>
              <w:rPr>
                <w:b/>
                <w:sz w:val="28"/>
              </w:rPr>
            </w:pPr>
            <w:r w:rsidRPr="00E62A6F">
              <w:rPr>
                <w:b/>
                <w:sz w:val="28"/>
              </w:rPr>
              <w:t>35</w:t>
            </w:r>
          </w:p>
        </w:tc>
        <w:tc>
          <w:tcPr>
            <w:tcW w:w="3946" w:type="dxa"/>
          </w:tcPr>
          <w:p w:rsidR="00AF580E" w:rsidRPr="00E62A6F" w:rsidRDefault="00AF580E">
            <w:pPr>
              <w:pStyle w:val="TableParagraph"/>
              <w:spacing w:before="4"/>
              <w:rPr>
                <w:b/>
                <w:sz w:val="27"/>
              </w:rPr>
            </w:pPr>
          </w:p>
          <w:p w:rsidR="00AF580E" w:rsidRPr="00E62A6F" w:rsidRDefault="004651CF">
            <w:pPr>
              <w:pStyle w:val="TableParagraph"/>
              <w:ind w:left="468"/>
              <w:rPr>
                <w:b/>
                <w:i/>
                <w:sz w:val="28"/>
              </w:rPr>
            </w:pPr>
            <w:r w:rsidRPr="00E62A6F">
              <w:rPr>
                <w:b/>
                <w:i/>
                <w:sz w:val="28"/>
              </w:rPr>
              <w:t>Đánh</w:t>
            </w:r>
            <w:r w:rsidRPr="00E62A6F">
              <w:rPr>
                <w:b/>
                <w:i/>
                <w:spacing w:val="-1"/>
                <w:sz w:val="28"/>
              </w:rPr>
              <w:t xml:space="preserve"> </w:t>
            </w:r>
            <w:r w:rsidRPr="00E62A6F">
              <w:rPr>
                <w:b/>
                <w:i/>
                <w:sz w:val="28"/>
              </w:rPr>
              <w:t>giá</w:t>
            </w:r>
            <w:r w:rsidRPr="00E62A6F">
              <w:rPr>
                <w:b/>
                <w:i/>
                <w:spacing w:val="-3"/>
                <w:sz w:val="28"/>
              </w:rPr>
              <w:t xml:space="preserve"> </w:t>
            </w:r>
            <w:r w:rsidRPr="00E62A6F">
              <w:rPr>
                <w:b/>
                <w:i/>
                <w:sz w:val="28"/>
              </w:rPr>
              <w:t>thể</w:t>
            </w:r>
            <w:r w:rsidRPr="00E62A6F">
              <w:rPr>
                <w:b/>
                <w:i/>
                <w:spacing w:val="-2"/>
                <w:sz w:val="28"/>
              </w:rPr>
              <w:t xml:space="preserve"> </w:t>
            </w:r>
            <w:r w:rsidRPr="00E62A6F">
              <w:rPr>
                <w:b/>
                <w:i/>
                <w:sz w:val="28"/>
              </w:rPr>
              <w:t>lực học</w:t>
            </w:r>
            <w:r w:rsidRPr="00E62A6F">
              <w:rPr>
                <w:b/>
                <w:i/>
                <w:spacing w:val="-3"/>
                <w:sz w:val="28"/>
              </w:rPr>
              <w:t xml:space="preserve"> </w:t>
            </w:r>
            <w:r w:rsidRPr="00E62A6F">
              <w:rPr>
                <w:b/>
                <w:i/>
                <w:sz w:val="28"/>
              </w:rPr>
              <w:t>sinh</w:t>
            </w:r>
          </w:p>
        </w:tc>
        <w:tc>
          <w:tcPr>
            <w:tcW w:w="725" w:type="dxa"/>
          </w:tcPr>
          <w:p w:rsidR="00AF580E" w:rsidRPr="00E62A6F" w:rsidRDefault="004651CF">
            <w:pPr>
              <w:pStyle w:val="TableParagraph"/>
              <w:spacing w:line="315" w:lineRule="exact"/>
              <w:ind w:left="202" w:right="192"/>
              <w:jc w:val="center"/>
              <w:rPr>
                <w:sz w:val="28"/>
              </w:rPr>
            </w:pPr>
            <w:r w:rsidRPr="00E62A6F">
              <w:rPr>
                <w:sz w:val="28"/>
              </w:rPr>
              <w:t>01</w:t>
            </w:r>
          </w:p>
        </w:tc>
        <w:tc>
          <w:tcPr>
            <w:tcW w:w="1433" w:type="dxa"/>
          </w:tcPr>
          <w:p w:rsidR="00AF580E" w:rsidRPr="00E62A6F" w:rsidRDefault="004651CF">
            <w:pPr>
              <w:pStyle w:val="TableParagraph"/>
              <w:spacing w:before="113"/>
              <w:ind w:left="233" w:right="226"/>
              <w:jc w:val="center"/>
              <w:rPr>
                <w:sz w:val="28"/>
              </w:rPr>
            </w:pPr>
            <w:r w:rsidRPr="00E62A6F">
              <w:rPr>
                <w:sz w:val="28"/>
              </w:rPr>
              <w:t>Tuần</w:t>
            </w:r>
            <w:r w:rsidRPr="00E62A6F">
              <w:rPr>
                <w:spacing w:val="-3"/>
                <w:sz w:val="28"/>
              </w:rPr>
              <w:t xml:space="preserve"> </w:t>
            </w:r>
            <w:r w:rsidRPr="00E62A6F">
              <w:rPr>
                <w:sz w:val="28"/>
              </w:rPr>
              <w:t>18</w:t>
            </w:r>
          </w:p>
        </w:tc>
        <w:tc>
          <w:tcPr>
            <w:tcW w:w="3043" w:type="dxa"/>
          </w:tcPr>
          <w:p w:rsidR="00AF580E" w:rsidRPr="00E62A6F" w:rsidRDefault="004651CF">
            <w:pPr>
              <w:pStyle w:val="TableParagraph"/>
              <w:ind w:left="828" w:right="247" w:hanging="555"/>
              <w:rPr>
                <w:sz w:val="28"/>
              </w:rPr>
            </w:pPr>
            <w:r w:rsidRPr="00E62A6F">
              <w:rPr>
                <w:sz w:val="28"/>
              </w:rPr>
              <w:t>Thảm, thước m , đồng</w:t>
            </w:r>
            <w:r w:rsidRPr="00E62A6F">
              <w:rPr>
                <w:spacing w:val="-67"/>
                <w:sz w:val="28"/>
              </w:rPr>
              <w:t xml:space="preserve"> </w:t>
            </w:r>
            <w:r w:rsidRPr="00E62A6F">
              <w:rPr>
                <w:sz w:val="28"/>
              </w:rPr>
              <w:t>hồ</w:t>
            </w:r>
            <w:r w:rsidRPr="00E62A6F">
              <w:rPr>
                <w:spacing w:val="-2"/>
                <w:sz w:val="28"/>
              </w:rPr>
              <w:t xml:space="preserve"> </w:t>
            </w:r>
            <w:r w:rsidRPr="00E62A6F">
              <w:rPr>
                <w:sz w:val="28"/>
              </w:rPr>
              <w:t>bấm</w:t>
            </w:r>
            <w:r w:rsidRPr="00E62A6F">
              <w:rPr>
                <w:spacing w:val="-4"/>
                <w:sz w:val="28"/>
              </w:rPr>
              <w:t xml:space="preserve"> </w:t>
            </w:r>
            <w:r w:rsidRPr="00E62A6F">
              <w:rPr>
                <w:sz w:val="28"/>
              </w:rPr>
              <w:t>giây</w:t>
            </w:r>
          </w:p>
        </w:tc>
        <w:tc>
          <w:tcPr>
            <w:tcW w:w="2768" w:type="dxa"/>
          </w:tcPr>
          <w:p w:rsidR="00AF580E" w:rsidRPr="00E62A6F" w:rsidRDefault="004651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 w:rsidRPr="00E62A6F">
              <w:rPr>
                <w:sz w:val="28"/>
              </w:rPr>
              <w:t>Sân</w:t>
            </w:r>
            <w:r w:rsidRPr="00E62A6F">
              <w:rPr>
                <w:spacing w:val="-1"/>
                <w:sz w:val="28"/>
              </w:rPr>
              <w:t xml:space="preserve"> </w:t>
            </w:r>
            <w:r w:rsidRPr="00E62A6F">
              <w:rPr>
                <w:sz w:val="28"/>
              </w:rPr>
              <w:t>GDTC</w:t>
            </w:r>
            <w:r w:rsidRPr="00E62A6F">
              <w:rPr>
                <w:spacing w:val="-2"/>
                <w:sz w:val="28"/>
              </w:rPr>
              <w:t xml:space="preserve"> </w:t>
            </w:r>
            <w:r w:rsidRPr="00E62A6F">
              <w:rPr>
                <w:sz w:val="28"/>
              </w:rPr>
              <w:t>trường</w:t>
            </w:r>
          </w:p>
        </w:tc>
      </w:tr>
      <w:tr w:rsidR="00AF580E">
        <w:trPr>
          <w:trHeight w:val="317"/>
        </w:trPr>
        <w:tc>
          <w:tcPr>
            <w:tcW w:w="917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  <w:tcBorders>
              <w:bottom w:val="nil"/>
            </w:tcBorders>
          </w:tcPr>
          <w:p w:rsidR="00AF580E" w:rsidRPr="00E62A6F" w:rsidRDefault="004651CF">
            <w:pPr>
              <w:pStyle w:val="TableParagraph"/>
              <w:spacing w:line="298" w:lineRule="exact"/>
              <w:ind w:left="314" w:right="302"/>
              <w:jc w:val="center"/>
              <w:rPr>
                <w:b/>
                <w:sz w:val="28"/>
              </w:rPr>
            </w:pPr>
            <w:r w:rsidRPr="00E62A6F">
              <w:rPr>
                <w:b/>
                <w:sz w:val="28"/>
              </w:rPr>
              <w:t>36</w:t>
            </w:r>
          </w:p>
        </w:tc>
        <w:tc>
          <w:tcPr>
            <w:tcW w:w="3946" w:type="dxa"/>
            <w:vMerge w:val="restart"/>
          </w:tcPr>
          <w:p w:rsidR="00AF580E" w:rsidRPr="00E62A6F" w:rsidRDefault="004651CF">
            <w:pPr>
              <w:pStyle w:val="TableParagraph"/>
              <w:spacing w:before="160"/>
              <w:ind w:left="468"/>
              <w:rPr>
                <w:b/>
                <w:i/>
                <w:sz w:val="28"/>
              </w:rPr>
            </w:pPr>
            <w:r w:rsidRPr="00E62A6F">
              <w:rPr>
                <w:b/>
                <w:i/>
                <w:sz w:val="28"/>
              </w:rPr>
              <w:t>Đánh</w:t>
            </w:r>
            <w:r w:rsidRPr="00E62A6F">
              <w:rPr>
                <w:b/>
                <w:i/>
                <w:spacing w:val="-1"/>
                <w:sz w:val="28"/>
              </w:rPr>
              <w:t xml:space="preserve"> </w:t>
            </w:r>
            <w:r w:rsidRPr="00E62A6F">
              <w:rPr>
                <w:b/>
                <w:i/>
                <w:sz w:val="28"/>
              </w:rPr>
              <w:t>giá</w:t>
            </w:r>
            <w:r w:rsidRPr="00E62A6F">
              <w:rPr>
                <w:b/>
                <w:i/>
                <w:spacing w:val="-3"/>
                <w:sz w:val="28"/>
              </w:rPr>
              <w:t xml:space="preserve"> </w:t>
            </w:r>
            <w:r w:rsidRPr="00E62A6F">
              <w:rPr>
                <w:b/>
                <w:i/>
                <w:sz w:val="28"/>
              </w:rPr>
              <w:t>thể</w:t>
            </w:r>
            <w:r w:rsidRPr="00E62A6F">
              <w:rPr>
                <w:b/>
                <w:i/>
                <w:spacing w:val="-2"/>
                <w:sz w:val="28"/>
              </w:rPr>
              <w:t xml:space="preserve"> </w:t>
            </w:r>
            <w:r w:rsidRPr="00E62A6F">
              <w:rPr>
                <w:b/>
                <w:i/>
                <w:sz w:val="28"/>
              </w:rPr>
              <w:t>lực học</w:t>
            </w:r>
            <w:r w:rsidRPr="00E62A6F">
              <w:rPr>
                <w:b/>
                <w:i/>
                <w:spacing w:val="-3"/>
                <w:sz w:val="28"/>
              </w:rPr>
              <w:t xml:space="preserve"> </w:t>
            </w:r>
            <w:r w:rsidRPr="00E62A6F">
              <w:rPr>
                <w:b/>
                <w:i/>
                <w:sz w:val="28"/>
              </w:rPr>
              <w:t>sinh</w:t>
            </w:r>
          </w:p>
        </w:tc>
        <w:tc>
          <w:tcPr>
            <w:tcW w:w="725" w:type="dxa"/>
            <w:tcBorders>
              <w:bottom w:val="nil"/>
            </w:tcBorders>
          </w:tcPr>
          <w:p w:rsidR="00AF580E" w:rsidRPr="00E62A6F" w:rsidRDefault="004651CF">
            <w:pPr>
              <w:pStyle w:val="TableParagraph"/>
              <w:spacing w:line="298" w:lineRule="exact"/>
              <w:ind w:left="202" w:right="192"/>
              <w:jc w:val="center"/>
              <w:rPr>
                <w:sz w:val="28"/>
              </w:rPr>
            </w:pPr>
            <w:r w:rsidRPr="00E62A6F">
              <w:rPr>
                <w:sz w:val="28"/>
              </w:rPr>
              <w:t>01</w:t>
            </w:r>
          </w:p>
        </w:tc>
        <w:tc>
          <w:tcPr>
            <w:tcW w:w="1433" w:type="dxa"/>
            <w:vMerge w:val="restart"/>
          </w:tcPr>
          <w:p w:rsidR="00AF580E" w:rsidRPr="00E62A6F" w:rsidRDefault="004651CF">
            <w:pPr>
              <w:pStyle w:val="TableParagraph"/>
              <w:spacing w:before="112"/>
              <w:ind w:left="251"/>
              <w:rPr>
                <w:sz w:val="28"/>
              </w:rPr>
            </w:pPr>
            <w:r w:rsidRPr="00E62A6F">
              <w:rPr>
                <w:sz w:val="28"/>
              </w:rPr>
              <w:t>Tuần</w:t>
            </w:r>
            <w:r w:rsidRPr="00E62A6F">
              <w:rPr>
                <w:spacing w:val="-3"/>
                <w:sz w:val="28"/>
              </w:rPr>
              <w:t xml:space="preserve"> </w:t>
            </w:r>
            <w:r w:rsidRPr="00E62A6F">
              <w:rPr>
                <w:sz w:val="28"/>
              </w:rPr>
              <w:t>18</w:t>
            </w:r>
          </w:p>
        </w:tc>
        <w:tc>
          <w:tcPr>
            <w:tcW w:w="3043" w:type="dxa"/>
            <w:tcBorders>
              <w:bottom w:val="nil"/>
            </w:tcBorders>
          </w:tcPr>
          <w:p w:rsidR="00AF580E" w:rsidRPr="00E62A6F" w:rsidRDefault="004651CF">
            <w:pPr>
              <w:pStyle w:val="TableParagraph"/>
              <w:spacing w:line="298" w:lineRule="exact"/>
              <w:ind w:left="273"/>
              <w:rPr>
                <w:sz w:val="28"/>
              </w:rPr>
            </w:pPr>
            <w:r w:rsidRPr="00E62A6F">
              <w:rPr>
                <w:sz w:val="28"/>
              </w:rPr>
              <w:t>Thảm,</w:t>
            </w:r>
            <w:r w:rsidRPr="00E62A6F">
              <w:rPr>
                <w:spacing w:val="-2"/>
                <w:sz w:val="28"/>
              </w:rPr>
              <w:t xml:space="preserve"> </w:t>
            </w:r>
            <w:r w:rsidRPr="00E62A6F">
              <w:rPr>
                <w:sz w:val="28"/>
              </w:rPr>
              <w:t>thước</w:t>
            </w:r>
            <w:r w:rsidRPr="00E62A6F">
              <w:rPr>
                <w:spacing w:val="1"/>
                <w:sz w:val="28"/>
              </w:rPr>
              <w:t xml:space="preserve"> </w:t>
            </w:r>
            <w:r w:rsidRPr="00E62A6F">
              <w:rPr>
                <w:sz w:val="28"/>
              </w:rPr>
              <w:t>m</w:t>
            </w:r>
            <w:r w:rsidRPr="00E62A6F">
              <w:rPr>
                <w:spacing w:val="-5"/>
                <w:sz w:val="28"/>
              </w:rPr>
              <w:t xml:space="preserve"> </w:t>
            </w:r>
            <w:r w:rsidRPr="00E62A6F">
              <w:rPr>
                <w:sz w:val="28"/>
              </w:rPr>
              <w:t>,</w:t>
            </w:r>
            <w:r w:rsidRPr="00E62A6F">
              <w:rPr>
                <w:spacing w:val="-2"/>
                <w:sz w:val="28"/>
              </w:rPr>
              <w:t xml:space="preserve"> </w:t>
            </w:r>
            <w:r w:rsidRPr="00E62A6F">
              <w:rPr>
                <w:sz w:val="28"/>
              </w:rPr>
              <w:t>đồng</w:t>
            </w:r>
          </w:p>
        </w:tc>
        <w:tc>
          <w:tcPr>
            <w:tcW w:w="2768" w:type="dxa"/>
            <w:tcBorders>
              <w:bottom w:val="nil"/>
            </w:tcBorders>
          </w:tcPr>
          <w:p w:rsidR="00AF580E" w:rsidRPr="00E62A6F" w:rsidRDefault="004651CF">
            <w:pPr>
              <w:pStyle w:val="TableParagraph"/>
              <w:spacing w:line="298" w:lineRule="exact"/>
              <w:ind w:left="108"/>
              <w:rPr>
                <w:sz w:val="28"/>
              </w:rPr>
            </w:pPr>
            <w:r w:rsidRPr="00E62A6F">
              <w:rPr>
                <w:sz w:val="28"/>
              </w:rPr>
              <w:t>Sân</w:t>
            </w:r>
            <w:r w:rsidRPr="00E62A6F">
              <w:rPr>
                <w:spacing w:val="-1"/>
                <w:sz w:val="28"/>
              </w:rPr>
              <w:t xml:space="preserve"> </w:t>
            </w:r>
            <w:r w:rsidRPr="00E62A6F">
              <w:rPr>
                <w:sz w:val="28"/>
              </w:rPr>
              <w:t>GDTC</w:t>
            </w:r>
            <w:r w:rsidRPr="00E62A6F">
              <w:rPr>
                <w:spacing w:val="-2"/>
                <w:sz w:val="28"/>
              </w:rPr>
              <w:t xml:space="preserve"> </w:t>
            </w:r>
            <w:r w:rsidRPr="00E62A6F">
              <w:rPr>
                <w:sz w:val="28"/>
              </w:rPr>
              <w:t>trường</w:t>
            </w:r>
          </w:p>
        </w:tc>
      </w:tr>
      <w:tr w:rsidR="00AF580E">
        <w:trPr>
          <w:trHeight w:val="317"/>
        </w:trPr>
        <w:tc>
          <w:tcPr>
            <w:tcW w:w="917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  <w:tcBorders>
              <w:top w:val="nil"/>
            </w:tcBorders>
          </w:tcPr>
          <w:p w:rsidR="00AF580E" w:rsidRPr="00E62A6F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946" w:type="dxa"/>
            <w:vMerge/>
            <w:tcBorders>
              <w:top w:val="nil"/>
            </w:tcBorders>
          </w:tcPr>
          <w:p w:rsidR="00AF580E" w:rsidRPr="00E62A6F" w:rsidRDefault="00AF580E">
            <w:pPr>
              <w:rPr>
                <w:sz w:val="2"/>
                <w:szCs w:val="2"/>
              </w:rPr>
            </w:pPr>
          </w:p>
        </w:tc>
        <w:tc>
          <w:tcPr>
            <w:tcW w:w="725" w:type="dxa"/>
            <w:tcBorders>
              <w:top w:val="nil"/>
            </w:tcBorders>
          </w:tcPr>
          <w:p w:rsidR="00AF580E" w:rsidRPr="00E62A6F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1433" w:type="dxa"/>
            <w:vMerge/>
            <w:tcBorders>
              <w:top w:val="nil"/>
            </w:tcBorders>
          </w:tcPr>
          <w:p w:rsidR="00AF580E" w:rsidRPr="00E62A6F" w:rsidRDefault="00AF580E">
            <w:pPr>
              <w:rPr>
                <w:sz w:val="2"/>
                <w:szCs w:val="2"/>
              </w:rPr>
            </w:pPr>
          </w:p>
        </w:tc>
        <w:tc>
          <w:tcPr>
            <w:tcW w:w="3043" w:type="dxa"/>
            <w:tcBorders>
              <w:top w:val="nil"/>
            </w:tcBorders>
          </w:tcPr>
          <w:p w:rsidR="00AF580E" w:rsidRPr="00E62A6F" w:rsidRDefault="004651CF">
            <w:pPr>
              <w:pStyle w:val="TableParagraph"/>
              <w:spacing w:line="298" w:lineRule="exact"/>
              <w:ind w:left="828"/>
              <w:rPr>
                <w:sz w:val="28"/>
              </w:rPr>
            </w:pPr>
            <w:r w:rsidRPr="00E62A6F">
              <w:rPr>
                <w:sz w:val="28"/>
              </w:rPr>
              <w:t>hồ</w:t>
            </w:r>
            <w:r w:rsidRPr="00E62A6F">
              <w:rPr>
                <w:spacing w:val="-1"/>
                <w:sz w:val="28"/>
              </w:rPr>
              <w:t xml:space="preserve"> </w:t>
            </w:r>
            <w:r w:rsidRPr="00E62A6F">
              <w:rPr>
                <w:sz w:val="28"/>
              </w:rPr>
              <w:t>bấm</w:t>
            </w:r>
            <w:r w:rsidRPr="00E62A6F">
              <w:rPr>
                <w:spacing w:val="-3"/>
                <w:sz w:val="28"/>
              </w:rPr>
              <w:t xml:space="preserve"> </w:t>
            </w:r>
            <w:r w:rsidRPr="00E62A6F">
              <w:rPr>
                <w:sz w:val="28"/>
              </w:rPr>
              <w:t>giây</w:t>
            </w:r>
          </w:p>
        </w:tc>
        <w:tc>
          <w:tcPr>
            <w:tcW w:w="2768" w:type="dxa"/>
            <w:tcBorders>
              <w:top w:val="nil"/>
            </w:tcBorders>
          </w:tcPr>
          <w:p w:rsidR="00AF580E" w:rsidRPr="00E62A6F" w:rsidRDefault="00AF580E">
            <w:pPr>
              <w:pStyle w:val="TableParagraph"/>
              <w:rPr>
                <w:sz w:val="24"/>
              </w:rPr>
            </w:pPr>
          </w:p>
        </w:tc>
      </w:tr>
    </w:tbl>
    <w:p w:rsidR="00AF580E" w:rsidRDefault="00AF580E">
      <w:pPr>
        <w:pStyle w:val="BodyText"/>
        <w:rPr>
          <w:b/>
          <w:sz w:val="20"/>
        </w:rPr>
      </w:pPr>
    </w:p>
    <w:p w:rsidR="00AF580E" w:rsidRDefault="00AF580E">
      <w:pPr>
        <w:pStyle w:val="BodyText"/>
        <w:spacing w:before="3"/>
        <w:rPr>
          <w:b/>
          <w:sz w:val="21"/>
        </w:rPr>
      </w:pPr>
    </w:p>
    <w:p w:rsidR="00AF580E" w:rsidRDefault="004651CF">
      <w:pPr>
        <w:spacing w:before="86"/>
        <w:ind w:left="819"/>
        <w:rPr>
          <w:b/>
          <w:sz w:val="32"/>
        </w:rPr>
      </w:pPr>
      <w:r>
        <w:rPr>
          <w:b/>
          <w:color w:val="FF0000"/>
          <w:sz w:val="32"/>
        </w:rPr>
        <w:t>HỌC</w:t>
      </w:r>
      <w:r>
        <w:rPr>
          <w:b/>
          <w:color w:val="FF0000"/>
          <w:spacing w:val="-1"/>
          <w:sz w:val="32"/>
        </w:rPr>
        <w:t xml:space="preserve"> </w:t>
      </w:r>
      <w:r>
        <w:rPr>
          <w:b/>
          <w:color w:val="FF0000"/>
          <w:sz w:val="32"/>
        </w:rPr>
        <w:t>KỲ</w:t>
      </w:r>
      <w:r>
        <w:rPr>
          <w:b/>
          <w:color w:val="FF0000"/>
          <w:spacing w:val="-2"/>
          <w:sz w:val="32"/>
        </w:rPr>
        <w:t xml:space="preserve"> </w:t>
      </w:r>
      <w:r>
        <w:rPr>
          <w:b/>
          <w:color w:val="FF0000"/>
          <w:sz w:val="32"/>
        </w:rPr>
        <w:t>II</w:t>
      </w:r>
    </w:p>
    <w:p w:rsidR="00AF580E" w:rsidRDefault="00AF580E">
      <w:pPr>
        <w:pStyle w:val="BodyText"/>
        <w:spacing w:before="8"/>
        <w:rPr>
          <w:b/>
          <w:sz w:val="10"/>
        </w:rPr>
      </w:pPr>
    </w:p>
    <w:tbl>
      <w:tblPr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991"/>
        <w:gridCol w:w="3828"/>
        <w:gridCol w:w="849"/>
        <w:gridCol w:w="1418"/>
        <w:gridCol w:w="2975"/>
        <w:gridCol w:w="2798"/>
      </w:tblGrid>
      <w:tr w:rsidR="00AF580E">
        <w:trPr>
          <w:trHeight w:val="964"/>
        </w:trPr>
        <w:tc>
          <w:tcPr>
            <w:tcW w:w="960" w:type="dxa"/>
          </w:tcPr>
          <w:p w:rsidR="00AF580E" w:rsidRDefault="004651CF">
            <w:pPr>
              <w:pStyle w:val="TableParagraph"/>
              <w:spacing w:line="320" w:lineRule="exact"/>
              <w:ind w:left="193" w:right="18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STT</w:t>
            </w:r>
          </w:p>
        </w:tc>
        <w:tc>
          <w:tcPr>
            <w:tcW w:w="991" w:type="dxa"/>
          </w:tcPr>
          <w:p w:rsidR="00AF580E" w:rsidRDefault="004651CF">
            <w:pPr>
              <w:pStyle w:val="TableParagraph"/>
              <w:spacing w:line="322" w:lineRule="exact"/>
              <w:ind w:left="127" w:right="123" w:firstLine="122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Tiết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theo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PPCT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line="320" w:lineRule="exact"/>
              <w:ind w:left="1447" w:right="143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Bài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học</w:t>
            </w:r>
          </w:p>
        </w:tc>
        <w:tc>
          <w:tcPr>
            <w:tcW w:w="849" w:type="dxa"/>
          </w:tcPr>
          <w:p w:rsidR="00AF580E" w:rsidRDefault="004651CF">
            <w:pPr>
              <w:pStyle w:val="TableParagraph"/>
              <w:ind w:left="229" w:right="201" w:firstLine="45"/>
              <w:rPr>
                <w:b/>
                <w:sz w:val="28"/>
              </w:rPr>
            </w:pPr>
            <w:r>
              <w:rPr>
                <w:b/>
                <w:sz w:val="28"/>
              </w:rPr>
              <w:t>Số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tiết</w:t>
            </w: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ind w:left="414" w:right="382" w:firstLine="4"/>
              <w:rPr>
                <w:b/>
                <w:sz w:val="28"/>
              </w:rPr>
            </w:pPr>
            <w:r>
              <w:rPr>
                <w:b/>
                <w:sz w:val="28"/>
              </w:rPr>
              <w:t>Thời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điểm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line="320" w:lineRule="exact"/>
              <w:ind w:left="122" w:right="1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Thiết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bị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dạy học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line="320" w:lineRule="exact"/>
              <w:ind w:left="364"/>
              <w:rPr>
                <w:b/>
                <w:sz w:val="28"/>
              </w:rPr>
            </w:pPr>
            <w:r>
              <w:rPr>
                <w:b/>
                <w:sz w:val="28"/>
              </w:rPr>
              <w:t>Địa điểm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dạy học</w:t>
            </w:r>
          </w:p>
        </w:tc>
      </w:tr>
      <w:tr w:rsidR="00AF580E">
        <w:trPr>
          <w:trHeight w:val="883"/>
        </w:trPr>
        <w:tc>
          <w:tcPr>
            <w:tcW w:w="960" w:type="dxa"/>
          </w:tcPr>
          <w:p w:rsidR="00AF580E" w:rsidRDefault="004651CF">
            <w:pPr>
              <w:pStyle w:val="TableParagraph"/>
              <w:spacing w:line="313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91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16"/>
              <w:ind w:left="108" w:right="488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Chủ đề 4: Chạy cự li trung</w:t>
            </w:r>
            <w:r>
              <w:rPr>
                <w:b/>
                <w:color w:val="FF0000"/>
                <w:spacing w:val="-67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bình</w:t>
            </w:r>
          </w:p>
        </w:tc>
        <w:tc>
          <w:tcPr>
            <w:tcW w:w="849" w:type="dxa"/>
          </w:tcPr>
          <w:p w:rsidR="00AF580E" w:rsidRDefault="004651CF">
            <w:pPr>
              <w:pStyle w:val="TableParagraph"/>
              <w:spacing w:line="313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418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297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2798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561"/>
        </w:trPr>
        <w:tc>
          <w:tcPr>
            <w:tcW w:w="960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991" w:type="dxa"/>
          </w:tcPr>
          <w:p w:rsidR="00AF580E" w:rsidRDefault="004651CF">
            <w:pPr>
              <w:pStyle w:val="TableParagraph"/>
              <w:spacing w:before="117"/>
              <w:ind w:left="334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37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17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Bài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1: Kĩ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thuật chạy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giữa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46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19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line="315" w:lineRule="exact"/>
              <w:ind w:left="127" w:right="112"/>
              <w:jc w:val="center"/>
              <w:rPr>
                <w:sz w:val="28"/>
              </w:rPr>
            </w:pPr>
            <w:r>
              <w:rPr>
                <w:sz w:val="28"/>
              </w:rPr>
              <w:t>Còi,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cờ,</w:t>
            </w:r>
            <w:r>
              <w:rPr>
                <w:spacing w:val="83"/>
                <w:sz w:val="28"/>
              </w:rPr>
              <w:t xml:space="preserve"> </w:t>
            </w:r>
            <w:r>
              <w:rPr>
                <w:sz w:val="28"/>
              </w:rPr>
              <w:t>đồng</w:t>
            </w:r>
            <w:r>
              <w:rPr>
                <w:spacing w:val="85"/>
                <w:sz w:val="28"/>
              </w:rPr>
              <w:t xml:space="preserve"> </w:t>
            </w:r>
            <w:r>
              <w:rPr>
                <w:sz w:val="28"/>
              </w:rPr>
              <w:t>hồ</w:t>
            </w:r>
            <w:r>
              <w:rPr>
                <w:spacing w:val="85"/>
                <w:sz w:val="28"/>
              </w:rPr>
              <w:t xml:space="preserve"> </w:t>
            </w:r>
            <w:r>
              <w:rPr>
                <w:sz w:val="28"/>
              </w:rPr>
              <w:t>bấm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1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</w:tbl>
    <w:p w:rsidR="00AF580E" w:rsidRDefault="00AF580E">
      <w:pPr>
        <w:rPr>
          <w:sz w:val="28"/>
        </w:rPr>
        <w:sectPr w:rsidR="00AF580E">
          <w:pgSz w:w="15840" w:h="12240" w:orient="landscape"/>
          <w:pgMar w:top="1140" w:right="900" w:bottom="280" w:left="880" w:header="720" w:footer="720" w:gutter="0"/>
          <w:cols w:space="720"/>
        </w:sectPr>
      </w:pPr>
    </w:p>
    <w:p w:rsidR="00AF580E" w:rsidRDefault="00AF580E">
      <w:pPr>
        <w:pStyle w:val="BodyText"/>
        <w:rPr>
          <w:b/>
          <w:sz w:val="20"/>
        </w:rPr>
      </w:pPr>
    </w:p>
    <w:p w:rsidR="00AF580E" w:rsidRDefault="00AF580E">
      <w:pPr>
        <w:pStyle w:val="BodyText"/>
        <w:spacing w:before="10"/>
        <w:rPr>
          <w:b/>
        </w:rPr>
      </w:pPr>
    </w:p>
    <w:tbl>
      <w:tblPr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991"/>
        <w:gridCol w:w="3828"/>
        <w:gridCol w:w="849"/>
        <w:gridCol w:w="1418"/>
        <w:gridCol w:w="2975"/>
        <w:gridCol w:w="2798"/>
      </w:tblGrid>
      <w:tr w:rsidR="00AF580E">
        <w:trPr>
          <w:trHeight w:val="2172"/>
        </w:trPr>
        <w:tc>
          <w:tcPr>
            <w:tcW w:w="960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991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line="320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quãng</w:t>
            </w:r>
          </w:p>
          <w:p w:rsidR="00AF580E" w:rsidRDefault="004651CF">
            <w:pPr>
              <w:pStyle w:val="TableParagraph"/>
              <w:spacing w:before="115"/>
              <w:ind w:left="108" w:right="93"/>
              <w:rPr>
                <w:sz w:val="28"/>
              </w:rPr>
            </w:pPr>
            <w:r>
              <w:rPr>
                <w:sz w:val="28"/>
              </w:rPr>
              <w:t>Giới thiệu chung về kĩ thuật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chạy cự li trung bình. Học kĩ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thuật chạy trên đường thẳng, trò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chơi phát triển sức bền( GV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ind w:left="107" w:right="232"/>
              <w:rPr>
                <w:sz w:val="28"/>
              </w:rPr>
            </w:pPr>
            <w:r>
              <w:rPr>
                <w:sz w:val="28"/>
              </w:rPr>
              <w:t>giây,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tranh,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thước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dây,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dây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đích</w:t>
            </w:r>
          </w:p>
        </w:tc>
        <w:tc>
          <w:tcPr>
            <w:tcW w:w="2798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1528"/>
        </w:trPr>
        <w:tc>
          <w:tcPr>
            <w:tcW w:w="960" w:type="dxa"/>
            <w:vMerge w:val="restart"/>
            <w:tcBorders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991" w:type="dxa"/>
          </w:tcPr>
          <w:p w:rsidR="00AF580E" w:rsidRDefault="004651CF">
            <w:pPr>
              <w:pStyle w:val="TableParagraph"/>
              <w:spacing w:before="117"/>
              <w:ind w:left="334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12"/>
              <w:ind w:left="108" w:right="124"/>
              <w:rPr>
                <w:sz w:val="28"/>
              </w:rPr>
            </w:pPr>
            <w:r>
              <w:rPr>
                <w:sz w:val="28"/>
              </w:rPr>
              <w:t>Ôn tập kĩ thuật chạy trên đường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thẳng.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Học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trên</w:t>
            </w:r>
          </w:p>
          <w:p w:rsidR="00AF580E" w:rsidRDefault="004651CF">
            <w:pPr>
              <w:pStyle w:val="TableParagraph"/>
              <w:ind w:left="108" w:right="263"/>
              <w:rPr>
                <w:sz w:val="28"/>
              </w:rPr>
            </w:pPr>
            <w:r>
              <w:rPr>
                <w:sz w:val="28"/>
              </w:rPr>
              <w:t>đường vòng trò chơi phát triển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bền (GV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6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19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ind w:left="107" w:right="90"/>
              <w:jc w:val="both"/>
              <w:rPr>
                <w:sz w:val="28"/>
              </w:rPr>
            </w:pPr>
            <w:r>
              <w:rPr>
                <w:sz w:val="28"/>
              </w:rPr>
              <w:t>Còi,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cờ,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đồng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hồ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bấm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giây,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tranh,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thước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dây,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dây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đích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1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1526"/>
        </w:trPr>
        <w:tc>
          <w:tcPr>
            <w:tcW w:w="960" w:type="dxa"/>
            <w:vMerge/>
            <w:tcBorders>
              <w:top w:val="nil"/>
              <w:bottom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AF580E" w:rsidRDefault="004651CF">
            <w:pPr>
              <w:pStyle w:val="TableParagraph"/>
              <w:spacing w:before="117"/>
              <w:ind w:left="334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39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12"/>
              <w:ind w:left="108" w:right="139"/>
              <w:jc w:val="both"/>
              <w:rPr>
                <w:sz w:val="28"/>
              </w:rPr>
            </w:pPr>
            <w:r>
              <w:rPr>
                <w:sz w:val="28"/>
              </w:rPr>
              <w:t>Ôn tập kĩ thuật chạy trên đường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thẳng, kĩ thuật chạy trên đường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vòng trò chơi phát triển sức bền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(GV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6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20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ind w:left="107" w:right="90"/>
              <w:jc w:val="both"/>
              <w:rPr>
                <w:sz w:val="28"/>
              </w:rPr>
            </w:pPr>
            <w:r>
              <w:rPr>
                <w:sz w:val="28"/>
              </w:rPr>
              <w:t>Còi,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cờ,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đồng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hồ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bấm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giây,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tranh,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thước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dây,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dây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đích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1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2616"/>
        </w:trPr>
        <w:tc>
          <w:tcPr>
            <w:tcW w:w="960" w:type="dxa"/>
            <w:vMerge/>
            <w:tcBorders>
              <w:top w:val="nil"/>
              <w:bottom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AF580E" w:rsidRDefault="004651CF">
            <w:pPr>
              <w:pStyle w:val="TableParagraph"/>
              <w:spacing w:before="120"/>
              <w:ind w:left="334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40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20"/>
              <w:ind w:left="108" w:right="345"/>
              <w:rPr>
                <w:b/>
                <w:sz w:val="28"/>
              </w:rPr>
            </w:pPr>
            <w:r>
              <w:rPr>
                <w:b/>
                <w:sz w:val="28"/>
              </w:rPr>
              <w:t>Bài 2: Kĩ thuật xuất phát và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tăng tốc sau xuất phát, kĩ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thuật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chạy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về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đích</w:t>
            </w:r>
          </w:p>
          <w:p w:rsidR="00AF580E" w:rsidRDefault="004651CF">
            <w:pPr>
              <w:pStyle w:val="TableParagraph"/>
              <w:spacing w:before="114"/>
              <w:ind w:left="108" w:right="152"/>
              <w:rPr>
                <w:sz w:val="28"/>
              </w:rPr>
            </w:pPr>
            <w:r>
              <w:rPr>
                <w:sz w:val="28"/>
              </w:rPr>
              <w:t>- Học kĩ thuật xuất phát và tăng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tốc sau xuất phát, trò chơi phát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sức nhanh, sức bền (GV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5"/>
              <w:ind w:left="227" w:right="214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20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ind w:left="107" w:right="90"/>
              <w:jc w:val="both"/>
              <w:rPr>
                <w:sz w:val="28"/>
              </w:rPr>
            </w:pPr>
            <w:r>
              <w:rPr>
                <w:sz w:val="28"/>
              </w:rPr>
              <w:t>Còi,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cờ,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đồng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hồ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bấm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giây,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tranh,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thước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dây,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dây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đích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5"/>
              <w:ind w:left="111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1528"/>
        </w:trPr>
        <w:tc>
          <w:tcPr>
            <w:tcW w:w="960" w:type="dxa"/>
            <w:vMerge/>
            <w:tcBorders>
              <w:top w:val="nil"/>
              <w:bottom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AF580E" w:rsidRDefault="004651CF">
            <w:pPr>
              <w:pStyle w:val="TableParagraph"/>
              <w:spacing w:before="117"/>
              <w:ind w:left="334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41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12"/>
              <w:ind w:left="108" w:right="128"/>
              <w:rPr>
                <w:sz w:val="28"/>
              </w:rPr>
            </w:pPr>
            <w:r>
              <w:rPr>
                <w:sz w:val="28"/>
              </w:rPr>
              <w:t>Ôn kĩ thuật xuất phát và tăng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tốc sau xuất phát. Học kĩ thuật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chạy về đích, trò chơi phát triển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nhanh,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sức bền (GV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6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21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ind w:left="107" w:right="90"/>
              <w:jc w:val="both"/>
              <w:rPr>
                <w:sz w:val="28"/>
              </w:rPr>
            </w:pPr>
            <w:r>
              <w:rPr>
                <w:sz w:val="28"/>
              </w:rPr>
              <w:t>Còi,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cờ,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đồng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hồ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bấm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giây,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tranh,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thước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dây,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dây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đích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1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</w:tbl>
    <w:p w:rsidR="00AF580E" w:rsidRDefault="00AF580E">
      <w:pPr>
        <w:rPr>
          <w:sz w:val="28"/>
        </w:rPr>
        <w:sectPr w:rsidR="00AF580E">
          <w:pgSz w:w="15840" w:h="12240" w:orient="landscape"/>
          <w:pgMar w:top="1140" w:right="900" w:bottom="280" w:left="880" w:header="720" w:footer="720" w:gutter="0"/>
          <w:cols w:space="720"/>
        </w:sectPr>
      </w:pPr>
    </w:p>
    <w:p w:rsidR="00AF580E" w:rsidRDefault="00AF580E">
      <w:pPr>
        <w:pStyle w:val="BodyText"/>
        <w:rPr>
          <w:b/>
          <w:sz w:val="20"/>
        </w:rPr>
      </w:pPr>
    </w:p>
    <w:p w:rsidR="00AF580E" w:rsidRDefault="00AF580E">
      <w:pPr>
        <w:pStyle w:val="BodyText"/>
        <w:spacing w:before="10"/>
        <w:rPr>
          <w:b/>
        </w:rPr>
      </w:pPr>
    </w:p>
    <w:tbl>
      <w:tblPr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991"/>
        <w:gridCol w:w="3828"/>
        <w:gridCol w:w="849"/>
        <w:gridCol w:w="1418"/>
        <w:gridCol w:w="2975"/>
        <w:gridCol w:w="2798"/>
      </w:tblGrid>
      <w:tr w:rsidR="00AF580E">
        <w:trPr>
          <w:trHeight w:val="1528"/>
        </w:trPr>
        <w:tc>
          <w:tcPr>
            <w:tcW w:w="960" w:type="dxa"/>
            <w:vMerge w:val="restart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991" w:type="dxa"/>
          </w:tcPr>
          <w:p w:rsidR="00AF580E" w:rsidRDefault="004651CF">
            <w:pPr>
              <w:pStyle w:val="TableParagraph"/>
              <w:spacing w:before="117"/>
              <w:ind w:left="334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42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12"/>
              <w:ind w:left="108" w:right="214"/>
              <w:rPr>
                <w:sz w:val="28"/>
              </w:rPr>
            </w:pPr>
            <w:r>
              <w:rPr>
                <w:sz w:val="28"/>
              </w:rPr>
              <w:t>Ôn kĩ thuật xuất phát và tăng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tốc sau xuất phát, kĩ thuật chạy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về đích, trò chơi phát triển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nhanh,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bền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(GV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6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21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ind w:left="107" w:right="90"/>
              <w:jc w:val="both"/>
              <w:rPr>
                <w:sz w:val="28"/>
              </w:rPr>
            </w:pPr>
            <w:r>
              <w:rPr>
                <w:sz w:val="28"/>
              </w:rPr>
              <w:t>Còi,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cờ,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đồng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hồ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bấm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giây,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tranh,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thước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dây,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dây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đích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1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2172"/>
        </w:trPr>
        <w:tc>
          <w:tcPr>
            <w:tcW w:w="960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AF580E" w:rsidRDefault="004651CF">
            <w:pPr>
              <w:pStyle w:val="TableParagraph"/>
              <w:spacing w:before="117"/>
              <w:ind w:left="334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43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12"/>
              <w:ind w:left="108" w:right="186"/>
              <w:rPr>
                <w:sz w:val="28"/>
              </w:rPr>
            </w:pPr>
            <w:r>
              <w:rPr>
                <w:sz w:val="28"/>
              </w:rPr>
              <w:t>Ôn kĩ thuật xuất phát và tăng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tốc sau xuất phát, kĩ thuật chạy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về đích, một số luật cơ bản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trong chạy cự ly trung bình, trò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chơi phát triển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sức nhanh, sức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bền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(GV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6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22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ind w:left="107" w:right="90"/>
              <w:jc w:val="both"/>
              <w:rPr>
                <w:sz w:val="28"/>
              </w:rPr>
            </w:pPr>
            <w:r>
              <w:rPr>
                <w:sz w:val="28"/>
              </w:rPr>
              <w:t>Còi,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cờ,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đồng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hồ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bấm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giây,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tranh,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thước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dây,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dây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đích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1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515"/>
        </w:trPr>
        <w:tc>
          <w:tcPr>
            <w:tcW w:w="960" w:type="dxa"/>
          </w:tcPr>
          <w:p w:rsidR="00AF580E" w:rsidRDefault="004651CF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91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line="320" w:lineRule="exact"/>
              <w:ind w:left="108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Chủ</w:t>
            </w:r>
            <w:r>
              <w:rPr>
                <w:b/>
                <w:color w:val="FF0000"/>
                <w:spacing w:val="-2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đề</w:t>
            </w:r>
            <w:r>
              <w:rPr>
                <w:b/>
                <w:color w:val="FF0000"/>
                <w:spacing w:val="-2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5: Đá cầu</w:t>
            </w:r>
          </w:p>
        </w:tc>
        <w:tc>
          <w:tcPr>
            <w:tcW w:w="849" w:type="dxa"/>
          </w:tcPr>
          <w:p w:rsidR="00AF580E" w:rsidRDefault="004651CF">
            <w:pPr>
              <w:pStyle w:val="TableParagraph"/>
              <w:spacing w:line="315" w:lineRule="exact"/>
              <w:ind w:left="284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1418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2975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2798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2126"/>
        </w:trPr>
        <w:tc>
          <w:tcPr>
            <w:tcW w:w="960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991" w:type="dxa"/>
          </w:tcPr>
          <w:p w:rsidR="00AF580E" w:rsidRDefault="004651CF">
            <w:pPr>
              <w:pStyle w:val="TableParagraph"/>
              <w:spacing w:line="320" w:lineRule="exact"/>
              <w:ind w:left="334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44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20"/>
              <w:ind w:left="108" w:right="396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Bài 1: Kỹ thuật di chuyển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ngang và tâng cầu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bằng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đùi.</w:t>
            </w:r>
          </w:p>
          <w:p w:rsidR="00AF580E" w:rsidRDefault="004651CF">
            <w:pPr>
              <w:pStyle w:val="TableParagraph"/>
              <w:spacing w:before="112"/>
              <w:ind w:left="108" w:right="571" w:firstLine="69"/>
              <w:rPr>
                <w:sz w:val="28"/>
              </w:rPr>
            </w:pPr>
            <w:r>
              <w:rPr>
                <w:sz w:val="28"/>
              </w:rPr>
              <w:t>Học: Kỹ thuật di chuyển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ngang; Trò chơi: “Tung cầu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trúng đích”.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3"/>
              <w:ind w:left="226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22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ind w:left="107" w:right="232"/>
              <w:rPr>
                <w:sz w:val="28"/>
              </w:rPr>
            </w:pPr>
            <w:r>
              <w:rPr>
                <w:sz w:val="28"/>
              </w:rPr>
              <w:t>Còi, cầu, lưới, cột lưới,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3"/>
              <w:ind w:left="111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1408"/>
        </w:trPr>
        <w:tc>
          <w:tcPr>
            <w:tcW w:w="960" w:type="dxa"/>
            <w:vMerge w:val="restart"/>
            <w:tcBorders>
              <w:bottom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991" w:type="dxa"/>
          </w:tcPr>
          <w:p w:rsidR="00AF580E" w:rsidRDefault="004651CF">
            <w:pPr>
              <w:pStyle w:val="TableParagraph"/>
              <w:spacing w:before="117"/>
              <w:ind w:left="334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45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12"/>
              <w:ind w:left="108" w:right="267"/>
              <w:rPr>
                <w:sz w:val="28"/>
              </w:rPr>
            </w:pPr>
            <w:r>
              <w:rPr>
                <w:sz w:val="28"/>
              </w:rPr>
              <w:t>Luyện tập: Kỹ thuật di chuyển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ngang;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Học: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tâng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  <w:p w:rsidR="00AF580E" w:rsidRDefault="004651CF">
            <w:pPr>
              <w:pStyle w:val="TableParagraph"/>
              <w:spacing w:line="322" w:lineRule="exact"/>
              <w:ind w:left="108" w:right="299"/>
              <w:rPr>
                <w:sz w:val="28"/>
              </w:rPr>
            </w:pPr>
            <w:r>
              <w:rPr>
                <w:sz w:val="28"/>
              </w:rPr>
              <w:t>bằng đùi; Trò chơi: “Tâng cầu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tiếp sức”.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6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23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before="112"/>
              <w:ind w:left="107" w:right="232"/>
              <w:rPr>
                <w:sz w:val="28"/>
              </w:rPr>
            </w:pPr>
            <w:r>
              <w:rPr>
                <w:sz w:val="28"/>
              </w:rPr>
              <w:t>Còi, cầu, lưới, cột lưới,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1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1405"/>
        </w:trPr>
        <w:tc>
          <w:tcPr>
            <w:tcW w:w="960" w:type="dxa"/>
            <w:vMerge/>
            <w:tcBorders>
              <w:top w:val="nil"/>
              <w:bottom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AF580E" w:rsidRDefault="004651CF">
            <w:pPr>
              <w:pStyle w:val="TableParagraph"/>
              <w:spacing w:before="117"/>
              <w:ind w:left="334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46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98" w:line="322" w:lineRule="exact"/>
              <w:ind w:left="108" w:right="260"/>
              <w:rPr>
                <w:sz w:val="28"/>
              </w:rPr>
            </w:pPr>
            <w:r>
              <w:rPr>
                <w:sz w:val="28"/>
              </w:rPr>
              <w:t>Luyện tập: Kỹ thuật di chuyển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ngang; Kỹ thuật tâng cầu bằng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đùi; Trò chơi: “Rồng rắn lên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mây”.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6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23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before="112"/>
              <w:ind w:left="107" w:right="232"/>
              <w:rPr>
                <w:sz w:val="28"/>
              </w:rPr>
            </w:pPr>
            <w:r>
              <w:rPr>
                <w:sz w:val="28"/>
              </w:rPr>
              <w:t>Còi, cầu, lưới, cột lưới,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1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</w:tbl>
    <w:p w:rsidR="00AF580E" w:rsidRDefault="00AF580E">
      <w:pPr>
        <w:rPr>
          <w:sz w:val="28"/>
        </w:rPr>
        <w:sectPr w:rsidR="00AF580E">
          <w:pgSz w:w="15840" w:h="12240" w:orient="landscape"/>
          <w:pgMar w:top="1140" w:right="900" w:bottom="280" w:left="880" w:header="720" w:footer="720" w:gutter="0"/>
          <w:cols w:space="720"/>
        </w:sectPr>
      </w:pPr>
    </w:p>
    <w:p w:rsidR="00AF580E" w:rsidRDefault="00E62A6F">
      <w:pPr>
        <w:pStyle w:val="BodyText"/>
        <w:rPr>
          <w:b/>
          <w:sz w:val="20"/>
        </w:rPr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626110</wp:posOffset>
                </wp:positionH>
                <wp:positionV relativeFrom="page">
                  <wp:posOffset>1086485</wp:posOffset>
                </wp:positionV>
                <wp:extent cx="6350" cy="5958840"/>
                <wp:effectExtent l="0" t="0" r="0" b="0"/>
                <wp:wrapNone/>
                <wp:docPr id="5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5958840"/>
                        </a:xfrm>
                        <a:custGeom>
                          <a:avLst/>
                          <a:gdLst>
                            <a:gd name="T0" fmla="+- 0 996 986"/>
                            <a:gd name="T1" fmla="*/ T0 w 10"/>
                            <a:gd name="T2" fmla="+- 0 8267 1712"/>
                            <a:gd name="T3" fmla="*/ 8267 h 9384"/>
                            <a:gd name="T4" fmla="+- 0 986 986"/>
                            <a:gd name="T5" fmla="*/ T4 w 10"/>
                            <a:gd name="T6" fmla="+- 0 8267 1712"/>
                            <a:gd name="T7" fmla="*/ 8267 h 9384"/>
                            <a:gd name="T8" fmla="+- 0 986 986"/>
                            <a:gd name="T9" fmla="*/ T8 w 10"/>
                            <a:gd name="T10" fmla="+- 0 9355 1712"/>
                            <a:gd name="T11" fmla="*/ 9355 h 9384"/>
                            <a:gd name="T12" fmla="+- 0 986 986"/>
                            <a:gd name="T13" fmla="*/ T12 w 10"/>
                            <a:gd name="T14" fmla="+- 0 9364 1712"/>
                            <a:gd name="T15" fmla="*/ 9364 h 9384"/>
                            <a:gd name="T16" fmla="+- 0 986 986"/>
                            <a:gd name="T17" fmla="*/ T16 w 10"/>
                            <a:gd name="T18" fmla="+- 0 9364 1712"/>
                            <a:gd name="T19" fmla="*/ 9364 h 9384"/>
                            <a:gd name="T20" fmla="+- 0 986 986"/>
                            <a:gd name="T21" fmla="*/ T20 w 10"/>
                            <a:gd name="T22" fmla="+- 0 11095 1712"/>
                            <a:gd name="T23" fmla="*/ 11095 h 9384"/>
                            <a:gd name="T24" fmla="+- 0 996 986"/>
                            <a:gd name="T25" fmla="*/ T24 w 10"/>
                            <a:gd name="T26" fmla="+- 0 11095 1712"/>
                            <a:gd name="T27" fmla="*/ 11095 h 9384"/>
                            <a:gd name="T28" fmla="+- 0 996 986"/>
                            <a:gd name="T29" fmla="*/ T28 w 10"/>
                            <a:gd name="T30" fmla="+- 0 9364 1712"/>
                            <a:gd name="T31" fmla="*/ 9364 h 9384"/>
                            <a:gd name="T32" fmla="+- 0 996 986"/>
                            <a:gd name="T33" fmla="*/ T32 w 10"/>
                            <a:gd name="T34" fmla="+- 0 9364 1712"/>
                            <a:gd name="T35" fmla="*/ 9364 h 9384"/>
                            <a:gd name="T36" fmla="+- 0 996 986"/>
                            <a:gd name="T37" fmla="*/ T36 w 10"/>
                            <a:gd name="T38" fmla="+- 0 9355 1712"/>
                            <a:gd name="T39" fmla="*/ 9355 h 9384"/>
                            <a:gd name="T40" fmla="+- 0 996 986"/>
                            <a:gd name="T41" fmla="*/ T40 w 10"/>
                            <a:gd name="T42" fmla="+- 0 8267 1712"/>
                            <a:gd name="T43" fmla="*/ 8267 h 9384"/>
                            <a:gd name="T44" fmla="+- 0 996 986"/>
                            <a:gd name="T45" fmla="*/ T44 w 10"/>
                            <a:gd name="T46" fmla="+- 0 8257 1712"/>
                            <a:gd name="T47" fmla="*/ 8257 h 9384"/>
                            <a:gd name="T48" fmla="+- 0 986 986"/>
                            <a:gd name="T49" fmla="*/ T48 w 10"/>
                            <a:gd name="T50" fmla="+- 0 8257 1712"/>
                            <a:gd name="T51" fmla="*/ 8257 h 9384"/>
                            <a:gd name="T52" fmla="+- 0 986 986"/>
                            <a:gd name="T53" fmla="*/ T52 w 10"/>
                            <a:gd name="T54" fmla="+- 0 8267 1712"/>
                            <a:gd name="T55" fmla="*/ 8267 h 9384"/>
                            <a:gd name="T56" fmla="+- 0 996 986"/>
                            <a:gd name="T57" fmla="*/ T56 w 10"/>
                            <a:gd name="T58" fmla="+- 0 8267 1712"/>
                            <a:gd name="T59" fmla="*/ 8267 h 9384"/>
                            <a:gd name="T60" fmla="+- 0 996 986"/>
                            <a:gd name="T61" fmla="*/ T60 w 10"/>
                            <a:gd name="T62" fmla="+- 0 8257 1712"/>
                            <a:gd name="T63" fmla="*/ 8257 h 9384"/>
                            <a:gd name="T64" fmla="+- 0 996 986"/>
                            <a:gd name="T65" fmla="*/ T64 w 10"/>
                            <a:gd name="T66" fmla="+- 0 3130 1712"/>
                            <a:gd name="T67" fmla="*/ 3130 h 9384"/>
                            <a:gd name="T68" fmla="+- 0 986 986"/>
                            <a:gd name="T69" fmla="*/ T68 w 10"/>
                            <a:gd name="T70" fmla="+- 0 3130 1712"/>
                            <a:gd name="T71" fmla="*/ 3130 h 9384"/>
                            <a:gd name="T72" fmla="+- 0 986 986"/>
                            <a:gd name="T73" fmla="*/ T72 w 10"/>
                            <a:gd name="T74" fmla="+- 0 4537 1712"/>
                            <a:gd name="T75" fmla="*/ 4537 h 9384"/>
                            <a:gd name="T76" fmla="+- 0 986 986"/>
                            <a:gd name="T77" fmla="*/ T76 w 10"/>
                            <a:gd name="T78" fmla="+- 0 4547 1712"/>
                            <a:gd name="T79" fmla="*/ 4547 h 9384"/>
                            <a:gd name="T80" fmla="+- 0 986 986"/>
                            <a:gd name="T81" fmla="*/ T80 w 10"/>
                            <a:gd name="T82" fmla="+- 0 5955 1712"/>
                            <a:gd name="T83" fmla="*/ 5955 h 9384"/>
                            <a:gd name="T84" fmla="+- 0 986 986"/>
                            <a:gd name="T85" fmla="*/ T84 w 10"/>
                            <a:gd name="T86" fmla="+- 0 5965 1712"/>
                            <a:gd name="T87" fmla="*/ 5965 h 9384"/>
                            <a:gd name="T88" fmla="+- 0 986 986"/>
                            <a:gd name="T89" fmla="*/ T88 w 10"/>
                            <a:gd name="T90" fmla="+- 0 8257 1712"/>
                            <a:gd name="T91" fmla="*/ 8257 h 9384"/>
                            <a:gd name="T92" fmla="+- 0 996 986"/>
                            <a:gd name="T93" fmla="*/ T92 w 10"/>
                            <a:gd name="T94" fmla="+- 0 8257 1712"/>
                            <a:gd name="T95" fmla="*/ 8257 h 9384"/>
                            <a:gd name="T96" fmla="+- 0 996 986"/>
                            <a:gd name="T97" fmla="*/ T96 w 10"/>
                            <a:gd name="T98" fmla="+- 0 5965 1712"/>
                            <a:gd name="T99" fmla="*/ 5965 h 9384"/>
                            <a:gd name="T100" fmla="+- 0 996 986"/>
                            <a:gd name="T101" fmla="*/ T100 w 10"/>
                            <a:gd name="T102" fmla="+- 0 5955 1712"/>
                            <a:gd name="T103" fmla="*/ 5955 h 9384"/>
                            <a:gd name="T104" fmla="+- 0 996 986"/>
                            <a:gd name="T105" fmla="*/ T104 w 10"/>
                            <a:gd name="T106" fmla="+- 0 4547 1712"/>
                            <a:gd name="T107" fmla="*/ 4547 h 9384"/>
                            <a:gd name="T108" fmla="+- 0 996 986"/>
                            <a:gd name="T109" fmla="*/ T108 w 10"/>
                            <a:gd name="T110" fmla="+- 0 4537 1712"/>
                            <a:gd name="T111" fmla="*/ 4537 h 9384"/>
                            <a:gd name="T112" fmla="+- 0 996 986"/>
                            <a:gd name="T113" fmla="*/ T112 w 10"/>
                            <a:gd name="T114" fmla="+- 0 3130 1712"/>
                            <a:gd name="T115" fmla="*/ 3130 h 9384"/>
                            <a:gd name="T116" fmla="+- 0 996 986"/>
                            <a:gd name="T117" fmla="*/ T116 w 10"/>
                            <a:gd name="T118" fmla="+- 0 1712 1712"/>
                            <a:gd name="T119" fmla="*/ 1712 h 9384"/>
                            <a:gd name="T120" fmla="+- 0 986 986"/>
                            <a:gd name="T121" fmla="*/ T120 w 10"/>
                            <a:gd name="T122" fmla="+- 0 1712 1712"/>
                            <a:gd name="T123" fmla="*/ 1712 h 9384"/>
                            <a:gd name="T124" fmla="+- 0 986 986"/>
                            <a:gd name="T125" fmla="*/ T124 w 10"/>
                            <a:gd name="T126" fmla="+- 0 3120 1712"/>
                            <a:gd name="T127" fmla="*/ 3120 h 9384"/>
                            <a:gd name="T128" fmla="+- 0 986 986"/>
                            <a:gd name="T129" fmla="*/ T128 w 10"/>
                            <a:gd name="T130" fmla="+- 0 3130 1712"/>
                            <a:gd name="T131" fmla="*/ 3130 h 9384"/>
                            <a:gd name="T132" fmla="+- 0 996 986"/>
                            <a:gd name="T133" fmla="*/ T132 w 10"/>
                            <a:gd name="T134" fmla="+- 0 3130 1712"/>
                            <a:gd name="T135" fmla="*/ 3130 h 9384"/>
                            <a:gd name="T136" fmla="+- 0 996 986"/>
                            <a:gd name="T137" fmla="*/ T136 w 10"/>
                            <a:gd name="T138" fmla="+- 0 3120 1712"/>
                            <a:gd name="T139" fmla="*/ 3120 h 9384"/>
                            <a:gd name="T140" fmla="+- 0 996 986"/>
                            <a:gd name="T141" fmla="*/ T140 w 10"/>
                            <a:gd name="T142" fmla="+- 0 1712 1712"/>
                            <a:gd name="T143" fmla="*/ 1712 h 938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</a:cxnLst>
                          <a:rect l="0" t="0" r="r" b="b"/>
                          <a:pathLst>
                            <a:path w="10" h="9384">
                              <a:moveTo>
                                <a:pt x="10" y="6555"/>
                              </a:moveTo>
                              <a:lnTo>
                                <a:pt x="0" y="6555"/>
                              </a:lnTo>
                              <a:lnTo>
                                <a:pt x="0" y="7643"/>
                              </a:lnTo>
                              <a:lnTo>
                                <a:pt x="0" y="7652"/>
                              </a:lnTo>
                              <a:lnTo>
                                <a:pt x="0" y="9383"/>
                              </a:lnTo>
                              <a:lnTo>
                                <a:pt x="10" y="9383"/>
                              </a:lnTo>
                              <a:lnTo>
                                <a:pt x="10" y="7652"/>
                              </a:lnTo>
                              <a:lnTo>
                                <a:pt x="10" y="7643"/>
                              </a:lnTo>
                              <a:lnTo>
                                <a:pt x="10" y="6555"/>
                              </a:lnTo>
                              <a:close/>
                              <a:moveTo>
                                <a:pt x="10" y="6545"/>
                              </a:moveTo>
                              <a:lnTo>
                                <a:pt x="0" y="6545"/>
                              </a:lnTo>
                              <a:lnTo>
                                <a:pt x="0" y="6555"/>
                              </a:lnTo>
                              <a:lnTo>
                                <a:pt x="10" y="6555"/>
                              </a:lnTo>
                              <a:lnTo>
                                <a:pt x="10" y="6545"/>
                              </a:lnTo>
                              <a:close/>
                              <a:moveTo>
                                <a:pt x="10" y="1418"/>
                              </a:moveTo>
                              <a:lnTo>
                                <a:pt x="0" y="1418"/>
                              </a:lnTo>
                              <a:lnTo>
                                <a:pt x="0" y="2825"/>
                              </a:lnTo>
                              <a:lnTo>
                                <a:pt x="0" y="2835"/>
                              </a:lnTo>
                              <a:lnTo>
                                <a:pt x="0" y="4243"/>
                              </a:lnTo>
                              <a:lnTo>
                                <a:pt x="0" y="4253"/>
                              </a:lnTo>
                              <a:lnTo>
                                <a:pt x="0" y="6545"/>
                              </a:lnTo>
                              <a:lnTo>
                                <a:pt x="10" y="6545"/>
                              </a:lnTo>
                              <a:lnTo>
                                <a:pt x="10" y="4253"/>
                              </a:lnTo>
                              <a:lnTo>
                                <a:pt x="10" y="4243"/>
                              </a:lnTo>
                              <a:lnTo>
                                <a:pt x="10" y="2835"/>
                              </a:lnTo>
                              <a:lnTo>
                                <a:pt x="10" y="2825"/>
                              </a:lnTo>
                              <a:lnTo>
                                <a:pt x="10" y="1418"/>
                              </a:lnTo>
                              <a:close/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1408"/>
                              </a:lnTo>
                              <a:lnTo>
                                <a:pt x="0" y="1418"/>
                              </a:lnTo>
                              <a:lnTo>
                                <a:pt x="10" y="1418"/>
                              </a:lnTo>
                              <a:lnTo>
                                <a:pt x="10" y="1408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01668309" id="AutoShape 7" o:spid="_x0000_s1026" style="position:absolute;margin-left:49.3pt;margin-top:85.55pt;width:.5pt;height:469.2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9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" path="m10,6555r-10,l,7643r,9l,9383r10,l10,7652r,-9l10,6555xm10,6545r-10,l,6555r10,l10,6545xm10,1418r-10,l,2825r,10l,4243r,10l,6545r10,l10,4253r,-10l10,2835r,-10l10,1418xm10,l,,,1408r,10l10,1418r,-10l10,xe" fillcolor="black" stroked="f">
                <v:path arrowok="t" o:connecttype="custom" o:connectlocs="6350,5249545;0,5249545;0,5940425;0,5946140;0,5946140;0,7045325;6350,7045325;6350,5946140;6350,5946140;6350,5940425;6350,5249545;6350,5243195;0,5243195;0,5249545;6350,5249545;6350,5243195;6350,1987550;0,1987550;0,2880995;0,2887345;0,3781425;0,3787775;0,5243195;6350,5243195;6350,3787775;6350,3781425;6350,2887345;6350,2880995;6350,1987550;6350,1087120;0,1087120;0,1981200;0,1987550;6350,1987550;6350,1981200;6350,1087120" o:connectangles="0,0,0,0,0,0,0,0,0,0,0,0,0,0,0,0,0,0,0,0,0,0,0,0,0,0,0,0,0,0,0,0,0,0,0,0"/>
                <w10:wrap anchorx="page" anchory="page"/>
              </v:shape>
            </w:pict>
          </mc:Fallback>
        </mc:AlternateContent>
      </w:r>
    </w:p>
    <w:p w:rsidR="00AF580E" w:rsidRDefault="00AF580E">
      <w:pPr>
        <w:pStyle w:val="BodyText"/>
        <w:spacing w:before="10"/>
        <w:rPr>
          <w:b/>
        </w:rPr>
      </w:pPr>
    </w:p>
    <w:tbl>
      <w:tblPr>
        <w:tblW w:w="0" w:type="auto"/>
        <w:tblInd w:w="10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1"/>
        <w:gridCol w:w="3828"/>
        <w:gridCol w:w="849"/>
        <w:gridCol w:w="1418"/>
        <w:gridCol w:w="2975"/>
        <w:gridCol w:w="2798"/>
      </w:tblGrid>
      <w:tr w:rsidR="00AF580E">
        <w:trPr>
          <w:trHeight w:val="1408"/>
        </w:trPr>
        <w:tc>
          <w:tcPr>
            <w:tcW w:w="991" w:type="dxa"/>
          </w:tcPr>
          <w:p w:rsidR="00AF580E" w:rsidRDefault="004651CF">
            <w:pPr>
              <w:pStyle w:val="TableParagraph"/>
              <w:spacing w:before="117"/>
              <w:ind w:left="333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47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00" w:line="322" w:lineRule="exact"/>
              <w:ind w:left="107" w:right="261"/>
              <w:rPr>
                <w:sz w:val="28"/>
              </w:rPr>
            </w:pPr>
            <w:r>
              <w:rPr>
                <w:sz w:val="28"/>
              </w:rPr>
              <w:t>Luyện tập: Kỹ thuật di chuyển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ngang; Kỹ thuật tâng cầu bằng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đùi; Trò chơi: “Tâng cầu tiếp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sức”.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5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24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before="112"/>
              <w:ind w:left="107" w:right="232"/>
              <w:rPr>
                <w:sz w:val="28"/>
              </w:rPr>
            </w:pPr>
            <w:r>
              <w:rPr>
                <w:sz w:val="28"/>
              </w:rPr>
              <w:t>Còi, cầu, lưới, cột lưới,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0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1406"/>
        </w:trPr>
        <w:tc>
          <w:tcPr>
            <w:tcW w:w="991" w:type="dxa"/>
          </w:tcPr>
          <w:p w:rsidR="00AF580E" w:rsidRDefault="004651CF">
            <w:pPr>
              <w:pStyle w:val="TableParagraph"/>
              <w:spacing w:before="117"/>
              <w:ind w:left="333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48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12"/>
              <w:ind w:left="107" w:right="272"/>
              <w:rPr>
                <w:sz w:val="28"/>
              </w:rPr>
            </w:pPr>
            <w:r>
              <w:rPr>
                <w:sz w:val="28"/>
              </w:rPr>
              <w:t>Luyện tập: Kỹ thuật di chuyển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ngang;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tâng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</w:p>
          <w:p w:rsidR="00AF580E" w:rsidRDefault="004651CF">
            <w:pPr>
              <w:pStyle w:val="TableParagraph"/>
              <w:spacing w:line="322" w:lineRule="exact"/>
              <w:ind w:left="107" w:right="533"/>
              <w:rPr>
                <w:sz w:val="28"/>
              </w:rPr>
            </w:pPr>
            <w:r>
              <w:rPr>
                <w:sz w:val="28"/>
              </w:rPr>
              <w:t>đùi; Trò chơi: “Thi đấu tâng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cầu”.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5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24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before="112"/>
              <w:ind w:left="107" w:right="232"/>
              <w:rPr>
                <w:sz w:val="28"/>
              </w:rPr>
            </w:pPr>
            <w:r>
              <w:rPr>
                <w:sz w:val="28"/>
              </w:rPr>
              <w:t>Còi, cầu, lưới, cột lưới,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0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1408"/>
        </w:trPr>
        <w:tc>
          <w:tcPr>
            <w:tcW w:w="991" w:type="dxa"/>
          </w:tcPr>
          <w:p w:rsidR="00AF580E" w:rsidRDefault="004651CF">
            <w:pPr>
              <w:pStyle w:val="TableParagraph"/>
              <w:spacing w:before="117"/>
              <w:ind w:left="333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49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12"/>
              <w:ind w:left="107" w:right="223" w:firstLine="69"/>
              <w:jc w:val="both"/>
              <w:rPr>
                <w:sz w:val="28"/>
              </w:rPr>
            </w:pPr>
            <w:r>
              <w:rPr>
                <w:sz w:val="28"/>
              </w:rPr>
              <w:t>Luyện tập: Kỹ thuật di chuyển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ngang; Kỹ thuật tâng cầu bằng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đùi;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 chơi: “Tâng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tiếp</w:t>
            </w:r>
          </w:p>
          <w:p w:rsidR="00AF580E" w:rsidRDefault="004651CF">
            <w:pPr>
              <w:pStyle w:val="TableParagraph"/>
              <w:spacing w:before="2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sức”.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5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25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before="112" w:line="242" w:lineRule="auto"/>
              <w:ind w:left="107" w:right="232"/>
              <w:rPr>
                <w:sz w:val="28"/>
              </w:rPr>
            </w:pPr>
            <w:r>
              <w:rPr>
                <w:sz w:val="28"/>
              </w:rPr>
              <w:t>Còi, cầu, lưới, cột lưới,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0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2292"/>
        </w:trPr>
        <w:tc>
          <w:tcPr>
            <w:tcW w:w="991" w:type="dxa"/>
          </w:tcPr>
          <w:p w:rsidR="00AF580E" w:rsidRDefault="004651CF">
            <w:pPr>
              <w:pStyle w:val="TableParagraph"/>
              <w:spacing w:before="120"/>
              <w:ind w:left="333" w:right="32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50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20"/>
              <w:ind w:left="107" w:right="15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Bài 2: Kỹ thuật di chuyển tiến,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lùi và tâng cầu bằng mu bàn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chân</w:t>
            </w:r>
          </w:p>
          <w:p w:rsidR="00AF580E" w:rsidRDefault="004651CF">
            <w:pPr>
              <w:pStyle w:val="TableParagraph"/>
              <w:spacing w:before="114"/>
              <w:ind w:left="107" w:right="309" w:firstLine="69"/>
              <w:rPr>
                <w:sz w:val="28"/>
              </w:rPr>
            </w:pPr>
            <w:r>
              <w:rPr>
                <w:sz w:val="28"/>
              </w:rPr>
              <w:t>Học: Kỹ thuật di chuyển tiến,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lùi; Trò chơi: “Chạy dích dắc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tiếp sức”.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3"/>
              <w:ind w:left="225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25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before="113"/>
              <w:ind w:left="107" w:right="232"/>
              <w:rPr>
                <w:sz w:val="28"/>
              </w:rPr>
            </w:pPr>
            <w:r>
              <w:rPr>
                <w:sz w:val="28"/>
              </w:rPr>
              <w:t>Còi, cầu, lưới, cột lưới,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3"/>
              <w:ind w:left="110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1087"/>
        </w:trPr>
        <w:tc>
          <w:tcPr>
            <w:tcW w:w="991" w:type="dxa"/>
          </w:tcPr>
          <w:p w:rsidR="00AF580E" w:rsidRDefault="004651CF">
            <w:pPr>
              <w:pStyle w:val="TableParagraph"/>
              <w:spacing w:before="117"/>
              <w:ind w:left="333" w:right="326"/>
              <w:jc w:val="center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51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17"/>
              <w:ind w:left="107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Kiểm</w:t>
            </w:r>
            <w:r>
              <w:rPr>
                <w:b/>
                <w:color w:val="FF0000"/>
                <w:spacing w:val="-5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tra giữa</w:t>
            </w:r>
            <w:r w:rsidR="005B37A5">
              <w:rPr>
                <w:b/>
                <w:color w:val="FF0000"/>
                <w:spacing w:val="1"/>
                <w:sz w:val="28"/>
              </w:rPr>
              <w:t xml:space="preserve"> học </w:t>
            </w:r>
            <w:r w:rsidR="005B37A5">
              <w:rPr>
                <w:b/>
                <w:color w:val="FF0000"/>
                <w:sz w:val="28"/>
              </w:rPr>
              <w:t>kỳ</w:t>
            </w:r>
            <w:r>
              <w:rPr>
                <w:b/>
                <w:color w:val="FF0000"/>
                <w:spacing w:val="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II:</w:t>
            </w:r>
            <w:r>
              <w:rPr>
                <w:b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Kỹ</w:t>
            </w:r>
            <w:r>
              <w:rPr>
                <w:b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thuật</w:t>
            </w:r>
          </w:p>
          <w:p w:rsidR="00AF580E" w:rsidRDefault="004651CF">
            <w:pPr>
              <w:pStyle w:val="TableParagraph"/>
              <w:spacing w:line="322" w:lineRule="exact"/>
              <w:ind w:left="107" w:right="252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tâng cầu bằng đùi, di chuyển</w:t>
            </w:r>
            <w:r>
              <w:rPr>
                <w:b/>
                <w:color w:val="FF0000"/>
                <w:spacing w:val="-67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ngang,</w:t>
            </w:r>
          </w:p>
        </w:tc>
        <w:tc>
          <w:tcPr>
            <w:tcW w:w="849" w:type="dxa"/>
          </w:tcPr>
          <w:p w:rsidR="00AF580E" w:rsidRDefault="004651CF">
            <w:pPr>
              <w:pStyle w:val="TableParagraph"/>
              <w:spacing w:line="315" w:lineRule="exact"/>
              <w:ind w:left="283"/>
              <w:rPr>
                <w:sz w:val="28"/>
              </w:rPr>
            </w:pPr>
            <w:r>
              <w:rPr>
                <w:color w:val="FF0000"/>
                <w:sz w:val="28"/>
              </w:rPr>
              <w:t>01</w:t>
            </w: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6" w:right="215"/>
              <w:jc w:val="center"/>
              <w:rPr>
                <w:sz w:val="28"/>
              </w:rPr>
            </w:pPr>
            <w:r>
              <w:rPr>
                <w:color w:val="FF0000"/>
                <w:sz w:val="28"/>
              </w:rPr>
              <w:t>Tuần</w:t>
            </w:r>
            <w:r>
              <w:rPr>
                <w:color w:val="FF0000"/>
                <w:spacing w:val="-2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26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before="112" w:line="242" w:lineRule="auto"/>
              <w:ind w:left="107" w:right="232"/>
              <w:rPr>
                <w:sz w:val="28"/>
              </w:rPr>
            </w:pPr>
            <w:r>
              <w:rPr>
                <w:color w:val="FF0000"/>
                <w:sz w:val="28"/>
              </w:rPr>
              <w:t>Còi, cầu, lưới, cột lưới,</w:t>
            </w:r>
            <w:r>
              <w:rPr>
                <w:color w:val="FF0000"/>
                <w:spacing w:val="-67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sân</w:t>
            </w:r>
            <w:r>
              <w:rPr>
                <w:color w:val="FF0000"/>
                <w:spacing w:val="-2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cầu.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0"/>
              <w:rPr>
                <w:sz w:val="28"/>
              </w:rPr>
            </w:pPr>
            <w:r>
              <w:rPr>
                <w:color w:val="FF0000"/>
                <w:sz w:val="28"/>
              </w:rPr>
              <w:t>Sân</w:t>
            </w:r>
            <w:r>
              <w:rPr>
                <w:color w:val="FF0000"/>
                <w:spacing w:val="-1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GDTC</w:t>
            </w:r>
            <w:r>
              <w:rPr>
                <w:color w:val="FF0000"/>
                <w:spacing w:val="-2"/>
                <w:sz w:val="28"/>
              </w:rPr>
              <w:t xml:space="preserve"> </w:t>
            </w:r>
            <w:r>
              <w:rPr>
                <w:color w:val="FF0000"/>
                <w:sz w:val="28"/>
              </w:rPr>
              <w:t>trường</w:t>
            </w:r>
          </w:p>
        </w:tc>
      </w:tr>
      <w:tr w:rsidR="00AF580E">
        <w:trPr>
          <w:trHeight w:val="1729"/>
        </w:trPr>
        <w:tc>
          <w:tcPr>
            <w:tcW w:w="991" w:type="dxa"/>
          </w:tcPr>
          <w:p w:rsidR="00AF580E" w:rsidRDefault="004651CF">
            <w:pPr>
              <w:pStyle w:val="TableParagraph"/>
              <w:spacing w:before="117"/>
              <w:ind w:left="333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52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12"/>
              <w:ind w:left="107" w:right="90" w:firstLine="69"/>
              <w:rPr>
                <w:sz w:val="28"/>
              </w:rPr>
            </w:pPr>
            <w:r>
              <w:rPr>
                <w:sz w:val="28"/>
              </w:rPr>
              <w:t>Luyện tập: Kỹ thuật di chuyển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tiến, lùi; Học: Kỹ thuật tâng cầu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bằng mu bàn chân; Trò chơi: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“Thi tâng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bằng mu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bàn</w:t>
            </w:r>
          </w:p>
          <w:p w:rsidR="00AF580E" w:rsidRDefault="004651CF">
            <w:pPr>
              <w:pStyle w:val="TableParagraph"/>
              <w:spacing w:before="1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chân”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5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26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before="112"/>
              <w:ind w:left="107" w:right="232"/>
              <w:rPr>
                <w:sz w:val="28"/>
              </w:rPr>
            </w:pPr>
            <w:r>
              <w:rPr>
                <w:sz w:val="28"/>
              </w:rPr>
              <w:t>Còi, cầu, lưới, cột lưới,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0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</w:tbl>
    <w:p w:rsidR="00AF580E" w:rsidRDefault="00AF580E">
      <w:pPr>
        <w:rPr>
          <w:sz w:val="28"/>
        </w:rPr>
        <w:sectPr w:rsidR="00AF580E">
          <w:pgSz w:w="15840" w:h="12240" w:orient="landscape"/>
          <w:pgMar w:top="1140" w:right="900" w:bottom="280" w:left="880" w:header="720" w:footer="720" w:gutter="0"/>
          <w:cols w:space="720"/>
        </w:sectPr>
      </w:pPr>
    </w:p>
    <w:p w:rsidR="00AF580E" w:rsidRDefault="00E62A6F">
      <w:pPr>
        <w:pStyle w:val="BodyText"/>
        <w:rPr>
          <w:b/>
          <w:sz w:val="20"/>
        </w:rPr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626110</wp:posOffset>
                </wp:positionH>
                <wp:positionV relativeFrom="page">
                  <wp:posOffset>1086485</wp:posOffset>
                </wp:positionV>
                <wp:extent cx="6350" cy="6080760"/>
                <wp:effectExtent l="0" t="0" r="0" b="0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6080760"/>
                        </a:xfrm>
                        <a:custGeom>
                          <a:avLst/>
                          <a:gdLst>
                            <a:gd name="T0" fmla="+- 0 996 986"/>
                            <a:gd name="T1" fmla="*/ T0 w 10"/>
                            <a:gd name="T2" fmla="+- 0 9868 1712"/>
                            <a:gd name="T3" fmla="*/ 9868 h 9576"/>
                            <a:gd name="T4" fmla="+- 0 986 986"/>
                            <a:gd name="T5" fmla="*/ T4 w 10"/>
                            <a:gd name="T6" fmla="+- 0 9868 1712"/>
                            <a:gd name="T7" fmla="*/ 9868 h 9576"/>
                            <a:gd name="T8" fmla="+- 0 986 986"/>
                            <a:gd name="T9" fmla="*/ T8 w 10"/>
                            <a:gd name="T10" fmla="+- 0 9878 1712"/>
                            <a:gd name="T11" fmla="*/ 9878 h 9576"/>
                            <a:gd name="T12" fmla="+- 0 986 986"/>
                            <a:gd name="T13" fmla="*/ T12 w 10"/>
                            <a:gd name="T14" fmla="+- 0 9878 1712"/>
                            <a:gd name="T15" fmla="*/ 9878 h 9576"/>
                            <a:gd name="T16" fmla="+- 0 986 986"/>
                            <a:gd name="T17" fmla="*/ T16 w 10"/>
                            <a:gd name="T18" fmla="+- 0 11287 1712"/>
                            <a:gd name="T19" fmla="*/ 11287 h 9576"/>
                            <a:gd name="T20" fmla="+- 0 996 986"/>
                            <a:gd name="T21" fmla="*/ T20 w 10"/>
                            <a:gd name="T22" fmla="+- 0 11287 1712"/>
                            <a:gd name="T23" fmla="*/ 11287 h 9576"/>
                            <a:gd name="T24" fmla="+- 0 996 986"/>
                            <a:gd name="T25" fmla="*/ T24 w 10"/>
                            <a:gd name="T26" fmla="+- 0 9878 1712"/>
                            <a:gd name="T27" fmla="*/ 9878 h 9576"/>
                            <a:gd name="T28" fmla="+- 0 996 986"/>
                            <a:gd name="T29" fmla="*/ T28 w 10"/>
                            <a:gd name="T30" fmla="+- 0 9878 1712"/>
                            <a:gd name="T31" fmla="*/ 9878 h 9576"/>
                            <a:gd name="T32" fmla="+- 0 996 986"/>
                            <a:gd name="T33" fmla="*/ T32 w 10"/>
                            <a:gd name="T34" fmla="+- 0 9868 1712"/>
                            <a:gd name="T35" fmla="*/ 9868 h 9576"/>
                            <a:gd name="T36" fmla="+- 0 996 986"/>
                            <a:gd name="T37" fmla="*/ T36 w 10"/>
                            <a:gd name="T38" fmla="+- 0 6933 1712"/>
                            <a:gd name="T39" fmla="*/ 6933 h 9576"/>
                            <a:gd name="T40" fmla="+- 0 986 986"/>
                            <a:gd name="T41" fmla="*/ T40 w 10"/>
                            <a:gd name="T42" fmla="+- 0 6933 1712"/>
                            <a:gd name="T43" fmla="*/ 6933 h 9576"/>
                            <a:gd name="T44" fmla="+- 0 986 986"/>
                            <a:gd name="T45" fmla="*/ T44 w 10"/>
                            <a:gd name="T46" fmla="+- 0 9868 1712"/>
                            <a:gd name="T47" fmla="*/ 9868 h 9576"/>
                            <a:gd name="T48" fmla="+- 0 996 986"/>
                            <a:gd name="T49" fmla="*/ T48 w 10"/>
                            <a:gd name="T50" fmla="+- 0 9868 1712"/>
                            <a:gd name="T51" fmla="*/ 9868 h 9576"/>
                            <a:gd name="T52" fmla="+- 0 996 986"/>
                            <a:gd name="T53" fmla="*/ T52 w 10"/>
                            <a:gd name="T54" fmla="+- 0 6933 1712"/>
                            <a:gd name="T55" fmla="*/ 6933 h 9576"/>
                            <a:gd name="T56" fmla="+- 0 996 986"/>
                            <a:gd name="T57" fmla="*/ T56 w 10"/>
                            <a:gd name="T58" fmla="+- 0 6923 1712"/>
                            <a:gd name="T59" fmla="*/ 6923 h 9576"/>
                            <a:gd name="T60" fmla="+- 0 986 986"/>
                            <a:gd name="T61" fmla="*/ T60 w 10"/>
                            <a:gd name="T62" fmla="+- 0 6923 1712"/>
                            <a:gd name="T63" fmla="*/ 6923 h 9576"/>
                            <a:gd name="T64" fmla="+- 0 986 986"/>
                            <a:gd name="T65" fmla="*/ T64 w 10"/>
                            <a:gd name="T66" fmla="+- 0 6933 1712"/>
                            <a:gd name="T67" fmla="*/ 6933 h 9576"/>
                            <a:gd name="T68" fmla="+- 0 996 986"/>
                            <a:gd name="T69" fmla="*/ T68 w 10"/>
                            <a:gd name="T70" fmla="+- 0 6933 1712"/>
                            <a:gd name="T71" fmla="*/ 6933 h 9576"/>
                            <a:gd name="T72" fmla="+- 0 996 986"/>
                            <a:gd name="T73" fmla="*/ T72 w 10"/>
                            <a:gd name="T74" fmla="+- 0 6923 1712"/>
                            <a:gd name="T75" fmla="*/ 6923 h 9576"/>
                            <a:gd name="T76" fmla="+- 0 996 986"/>
                            <a:gd name="T77" fmla="*/ T76 w 10"/>
                            <a:gd name="T78" fmla="+- 0 5504 1712"/>
                            <a:gd name="T79" fmla="*/ 5504 h 9576"/>
                            <a:gd name="T80" fmla="+- 0 986 986"/>
                            <a:gd name="T81" fmla="*/ T80 w 10"/>
                            <a:gd name="T82" fmla="+- 0 5504 1712"/>
                            <a:gd name="T83" fmla="*/ 5504 h 9576"/>
                            <a:gd name="T84" fmla="+- 0 986 986"/>
                            <a:gd name="T85" fmla="*/ T84 w 10"/>
                            <a:gd name="T86" fmla="+- 0 5514 1712"/>
                            <a:gd name="T87" fmla="*/ 5514 h 9576"/>
                            <a:gd name="T88" fmla="+- 0 986 986"/>
                            <a:gd name="T89" fmla="*/ T88 w 10"/>
                            <a:gd name="T90" fmla="+- 0 5514 1712"/>
                            <a:gd name="T91" fmla="*/ 5514 h 9576"/>
                            <a:gd name="T92" fmla="+- 0 986 986"/>
                            <a:gd name="T93" fmla="*/ T92 w 10"/>
                            <a:gd name="T94" fmla="+- 0 6923 1712"/>
                            <a:gd name="T95" fmla="*/ 6923 h 9576"/>
                            <a:gd name="T96" fmla="+- 0 996 986"/>
                            <a:gd name="T97" fmla="*/ T96 w 10"/>
                            <a:gd name="T98" fmla="+- 0 6923 1712"/>
                            <a:gd name="T99" fmla="*/ 6923 h 9576"/>
                            <a:gd name="T100" fmla="+- 0 996 986"/>
                            <a:gd name="T101" fmla="*/ T100 w 10"/>
                            <a:gd name="T102" fmla="+- 0 5514 1712"/>
                            <a:gd name="T103" fmla="*/ 5514 h 9576"/>
                            <a:gd name="T104" fmla="+- 0 996 986"/>
                            <a:gd name="T105" fmla="*/ T104 w 10"/>
                            <a:gd name="T106" fmla="+- 0 5514 1712"/>
                            <a:gd name="T107" fmla="*/ 5514 h 9576"/>
                            <a:gd name="T108" fmla="+- 0 996 986"/>
                            <a:gd name="T109" fmla="*/ T108 w 10"/>
                            <a:gd name="T110" fmla="+- 0 5504 1712"/>
                            <a:gd name="T111" fmla="*/ 5504 h 9576"/>
                            <a:gd name="T112" fmla="+- 0 996 986"/>
                            <a:gd name="T113" fmla="*/ T112 w 10"/>
                            <a:gd name="T114" fmla="+- 0 3130 1712"/>
                            <a:gd name="T115" fmla="*/ 3130 h 9576"/>
                            <a:gd name="T116" fmla="+- 0 986 986"/>
                            <a:gd name="T117" fmla="*/ T116 w 10"/>
                            <a:gd name="T118" fmla="+- 0 3130 1712"/>
                            <a:gd name="T119" fmla="*/ 3130 h 9576"/>
                            <a:gd name="T120" fmla="+- 0 986 986"/>
                            <a:gd name="T121" fmla="*/ T120 w 10"/>
                            <a:gd name="T122" fmla="+- 0 5504 1712"/>
                            <a:gd name="T123" fmla="*/ 5504 h 9576"/>
                            <a:gd name="T124" fmla="+- 0 996 986"/>
                            <a:gd name="T125" fmla="*/ T124 w 10"/>
                            <a:gd name="T126" fmla="+- 0 5504 1712"/>
                            <a:gd name="T127" fmla="*/ 5504 h 9576"/>
                            <a:gd name="T128" fmla="+- 0 996 986"/>
                            <a:gd name="T129" fmla="*/ T128 w 10"/>
                            <a:gd name="T130" fmla="+- 0 3130 1712"/>
                            <a:gd name="T131" fmla="*/ 3130 h 9576"/>
                            <a:gd name="T132" fmla="+- 0 996 986"/>
                            <a:gd name="T133" fmla="*/ T132 w 10"/>
                            <a:gd name="T134" fmla="+- 0 1712 1712"/>
                            <a:gd name="T135" fmla="*/ 1712 h 9576"/>
                            <a:gd name="T136" fmla="+- 0 986 986"/>
                            <a:gd name="T137" fmla="*/ T136 w 10"/>
                            <a:gd name="T138" fmla="+- 0 1712 1712"/>
                            <a:gd name="T139" fmla="*/ 1712 h 9576"/>
                            <a:gd name="T140" fmla="+- 0 986 986"/>
                            <a:gd name="T141" fmla="*/ T140 w 10"/>
                            <a:gd name="T142" fmla="+- 0 3120 1712"/>
                            <a:gd name="T143" fmla="*/ 3120 h 9576"/>
                            <a:gd name="T144" fmla="+- 0 986 986"/>
                            <a:gd name="T145" fmla="*/ T144 w 10"/>
                            <a:gd name="T146" fmla="+- 0 3130 1712"/>
                            <a:gd name="T147" fmla="*/ 3130 h 9576"/>
                            <a:gd name="T148" fmla="+- 0 996 986"/>
                            <a:gd name="T149" fmla="*/ T148 w 10"/>
                            <a:gd name="T150" fmla="+- 0 3130 1712"/>
                            <a:gd name="T151" fmla="*/ 3130 h 9576"/>
                            <a:gd name="T152" fmla="+- 0 996 986"/>
                            <a:gd name="T153" fmla="*/ T152 w 10"/>
                            <a:gd name="T154" fmla="+- 0 3120 1712"/>
                            <a:gd name="T155" fmla="*/ 3120 h 9576"/>
                            <a:gd name="T156" fmla="+- 0 996 986"/>
                            <a:gd name="T157" fmla="*/ T156 w 10"/>
                            <a:gd name="T158" fmla="+- 0 1712 1712"/>
                            <a:gd name="T159" fmla="*/ 1712 h 957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</a:cxnLst>
                          <a:rect l="0" t="0" r="r" b="b"/>
                          <a:pathLst>
                            <a:path w="10" h="9576">
                              <a:moveTo>
                                <a:pt x="10" y="8156"/>
                              </a:moveTo>
                              <a:lnTo>
                                <a:pt x="0" y="8156"/>
                              </a:lnTo>
                              <a:lnTo>
                                <a:pt x="0" y="8166"/>
                              </a:lnTo>
                              <a:lnTo>
                                <a:pt x="0" y="9575"/>
                              </a:lnTo>
                              <a:lnTo>
                                <a:pt x="10" y="9575"/>
                              </a:lnTo>
                              <a:lnTo>
                                <a:pt x="10" y="8166"/>
                              </a:lnTo>
                              <a:lnTo>
                                <a:pt x="10" y="8156"/>
                              </a:lnTo>
                              <a:close/>
                              <a:moveTo>
                                <a:pt x="10" y="5221"/>
                              </a:moveTo>
                              <a:lnTo>
                                <a:pt x="0" y="5221"/>
                              </a:lnTo>
                              <a:lnTo>
                                <a:pt x="0" y="8156"/>
                              </a:lnTo>
                              <a:lnTo>
                                <a:pt x="10" y="8156"/>
                              </a:lnTo>
                              <a:lnTo>
                                <a:pt x="10" y="5221"/>
                              </a:lnTo>
                              <a:close/>
                              <a:moveTo>
                                <a:pt x="10" y="5211"/>
                              </a:moveTo>
                              <a:lnTo>
                                <a:pt x="0" y="5211"/>
                              </a:lnTo>
                              <a:lnTo>
                                <a:pt x="0" y="5221"/>
                              </a:lnTo>
                              <a:lnTo>
                                <a:pt x="10" y="5221"/>
                              </a:lnTo>
                              <a:lnTo>
                                <a:pt x="10" y="5211"/>
                              </a:lnTo>
                              <a:close/>
                              <a:moveTo>
                                <a:pt x="10" y="3792"/>
                              </a:moveTo>
                              <a:lnTo>
                                <a:pt x="0" y="3792"/>
                              </a:lnTo>
                              <a:lnTo>
                                <a:pt x="0" y="3802"/>
                              </a:lnTo>
                              <a:lnTo>
                                <a:pt x="0" y="5211"/>
                              </a:lnTo>
                              <a:lnTo>
                                <a:pt x="10" y="5211"/>
                              </a:lnTo>
                              <a:lnTo>
                                <a:pt x="10" y="3802"/>
                              </a:lnTo>
                              <a:lnTo>
                                <a:pt x="10" y="3792"/>
                              </a:lnTo>
                              <a:close/>
                              <a:moveTo>
                                <a:pt x="10" y="1418"/>
                              </a:moveTo>
                              <a:lnTo>
                                <a:pt x="0" y="1418"/>
                              </a:lnTo>
                              <a:lnTo>
                                <a:pt x="0" y="3792"/>
                              </a:lnTo>
                              <a:lnTo>
                                <a:pt x="10" y="3792"/>
                              </a:lnTo>
                              <a:lnTo>
                                <a:pt x="10" y="1418"/>
                              </a:lnTo>
                              <a:close/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1408"/>
                              </a:lnTo>
                              <a:lnTo>
                                <a:pt x="0" y="1418"/>
                              </a:lnTo>
                              <a:lnTo>
                                <a:pt x="10" y="1418"/>
                              </a:lnTo>
                              <a:lnTo>
                                <a:pt x="10" y="1408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3A2EB84E" id="AutoShape 8" o:spid="_x0000_s1026" style="position:absolute;margin-left:49.3pt;margin-top:85.55pt;width:.5pt;height:478.8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9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" path="m10,8156r-10,l,8166,,9575r10,l10,8166r,-10xm10,5221r-10,l,8156r10,l10,5221xm10,5211r-10,l,5221r10,l10,5211xm10,3792r-10,l,3802,,5211r10,l10,3802r,-10xm10,1418r-10,l,3792r10,l10,1418xm10,l,,,1408r,10l10,1418r,-10l10,xe" fillcolor="black" stroked="f">
                <v:path arrowok="t" o:connecttype="custom" o:connectlocs="6350,6266180;0,6266180;0,6272530;0,6272530;0,7167245;6350,7167245;6350,6272530;6350,6272530;6350,6266180;6350,4402455;0,4402455;0,6266180;6350,6266180;6350,4402455;6350,4396105;0,4396105;0,4402455;6350,4402455;6350,4396105;6350,3495040;0,3495040;0,3501390;0,3501390;0,4396105;6350,4396105;6350,3501390;6350,3501390;6350,3495040;6350,1987550;0,1987550;0,3495040;6350,3495040;6350,1987550;6350,1087120;0,1087120;0,1981200;0,1987550;6350,1987550;6350,1981200;6350,1087120" o:connectangles="0,0,0,0,0,0,0,0,0,0,0,0,0,0,0,0,0,0,0,0,0,0,0,0,0,0,0,0,0,0,0,0,0,0,0,0,0,0,0,0"/>
                <w10:wrap anchorx="page" anchory="page"/>
              </v:shape>
            </w:pict>
          </mc:Fallback>
        </mc:AlternateContent>
      </w:r>
    </w:p>
    <w:p w:rsidR="00AF580E" w:rsidRDefault="00AF580E">
      <w:pPr>
        <w:pStyle w:val="BodyText"/>
        <w:spacing w:before="10"/>
        <w:rPr>
          <w:b/>
        </w:rPr>
      </w:pPr>
    </w:p>
    <w:tbl>
      <w:tblPr>
        <w:tblW w:w="0" w:type="auto"/>
        <w:tblInd w:w="10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1"/>
        <w:gridCol w:w="3828"/>
        <w:gridCol w:w="849"/>
        <w:gridCol w:w="1418"/>
        <w:gridCol w:w="2975"/>
        <w:gridCol w:w="2798"/>
      </w:tblGrid>
      <w:tr w:rsidR="00AF580E">
        <w:trPr>
          <w:trHeight w:val="1408"/>
        </w:trPr>
        <w:tc>
          <w:tcPr>
            <w:tcW w:w="991" w:type="dxa"/>
          </w:tcPr>
          <w:p w:rsidR="00AF580E" w:rsidRDefault="004651CF">
            <w:pPr>
              <w:pStyle w:val="TableParagraph"/>
              <w:spacing w:before="117"/>
              <w:ind w:left="333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53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00" w:line="322" w:lineRule="exact"/>
              <w:ind w:left="107" w:right="90" w:firstLine="69"/>
              <w:rPr>
                <w:sz w:val="28"/>
              </w:rPr>
            </w:pPr>
            <w:r>
              <w:rPr>
                <w:sz w:val="28"/>
              </w:rPr>
              <w:t>Luyện tập: Kỹ thuật di chuyển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tiến, lùi; Kỹ thuật tâng cầu bằng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mu bàn chân; Bài tập phát triển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lực: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Bật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nhảy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cò theo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ô.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5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27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before="112"/>
              <w:ind w:left="107" w:right="232"/>
              <w:rPr>
                <w:sz w:val="28"/>
              </w:rPr>
            </w:pPr>
            <w:r>
              <w:rPr>
                <w:sz w:val="28"/>
              </w:rPr>
              <w:t>Còi, cầu, lưới, cột lưới,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0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2373"/>
        </w:trPr>
        <w:tc>
          <w:tcPr>
            <w:tcW w:w="991" w:type="dxa"/>
          </w:tcPr>
          <w:p w:rsidR="00AF580E" w:rsidRDefault="004651CF">
            <w:pPr>
              <w:pStyle w:val="TableParagraph"/>
              <w:spacing w:before="117"/>
              <w:ind w:left="333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54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12"/>
              <w:ind w:left="107" w:right="106" w:firstLine="69"/>
              <w:rPr>
                <w:sz w:val="28"/>
              </w:rPr>
            </w:pPr>
            <w:r>
              <w:rPr>
                <w:sz w:val="28"/>
              </w:rPr>
              <w:t>Luyện tập: Kỹ thuật di chuyển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tiến, lùi; Kỹ thuật tâng cầu bằng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mu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bàn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chân;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Giới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thiệu: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Một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quy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định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cơ bản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về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kich</w:t>
            </w:r>
          </w:p>
          <w:p w:rsidR="00AF580E" w:rsidRDefault="004651CF">
            <w:pPr>
              <w:pStyle w:val="TableParagraph"/>
              <w:ind w:left="107" w:right="623"/>
              <w:rPr>
                <w:sz w:val="28"/>
              </w:rPr>
            </w:pPr>
            <w:r>
              <w:rPr>
                <w:sz w:val="28"/>
              </w:rPr>
              <w:t>thước sân đá cầu; Trò chơi: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“Thi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tâng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bằng mu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bàn</w:t>
            </w:r>
          </w:p>
          <w:p w:rsidR="00AF580E" w:rsidRDefault="004651CF">
            <w:pPr>
              <w:pStyle w:val="TableParagraph"/>
              <w:spacing w:before="1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chân”.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5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27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before="112"/>
              <w:ind w:left="107" w:right="232"/>
              <w:rPr>
                <w:sz w:val="28"/>
              </w:rPr>
            </w:pPr>
            <w:r>
              <w:rPr>
                <w:sz w:val="28"/>
              </w:rPr>
              <w:t>Còi, cầu, lưới, cột lưới,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0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1408"/>
        </w:trPr>
        <w:tc>
          <w:tcPr>
            <w:tcW w:w="991" w:type="dxa"/>
          </w:tcPr>
          <w:p w:rsidR="00AF580E" w:rsidRDefault="004651CF">
            <w:pPr>
              <w:pStyle w:val="TableParagraph"/>
              <w:spacing w:before="117"/>
              <w:ind w:left="333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55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12"/>
              <w:ind w:left="107" w:right="90"/>
              <w:rPr>
                <w:sz w:val="28"/>
              </w:rPr>
            </w:pPr>
            <w:r>
              <w:rPr>
                <w:sz w:val="28"/>
              </w:rPr>
              <w:t>Luyện tập: Kỹ thuật di chuyển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tiến, lùi; Kỹ thuật tâng cầu bằng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mu bàn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chân;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Bài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tập phát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</w:p>
          <w:p w:rsidR="00AF580E" w:rsidRDefault="004651CF">
            <w:pPr>
              <w:pStyle w:val="TableParagraph"/>
              <w:spacing w:line="310" w:lineRule="exact"/>
              <w:ind w:left="107"/>
              <w:rPr>
                <w:sz w:val="28"/>
              </w:rPr>
            </w:pP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lực: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Bật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nhảy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cò theo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ô.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5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28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before="112"/>
              <w:ind w:left="107" w:right="232"/>
              <w:rPr>
                <w:sz w:val="28"/>
              </w:rPr>
            </w:pPr>
            <w:r>
              <w:rPr>
                <w:sz w:val="28"/>
              </w:rPr>
              <w:t>Còi, cầu, lưới, cột lưới,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0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2935"/>
        </w:trPr>
        <w:tc>
          <w:tcPr>
            <w:tcW w:w="991" w:type="dxa"/>
          </w:tcPr>
          <w:p w:rsidR="00AF580E" w:rsidRDefault="004651CF">
            <w:pPr>
              <w:pStyle w:val="TableParagraph"/>
              <w:spacing w:before="120"/>
              <w:ind w:left="333" w:right="32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56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20"/>
              <w:ind w:left="107" w:right="228"/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Bài 3: Kỹ thuật phát cầu thấp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chân chính diện bằng mu bàn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chân</w:t>
            </w:r>
          </w:p>
          <w:p w:rsidR="00AF580E" w:rsidRDefault="004651CF">
            <w:pPr>
              <w:pStyle w:val="TableParagraph"/>
              <w:spacing w:before="111"/>
              <w:ind w:left="107" w:right="184" w:firstLine="69"/>
              <w:rPr>
                <w:sz w:val="28"/>
              </w:rPr>
            </w:pPr>
            <w:r>
              <w:rPr>
                <w:sz w:val="28"/>
              </w:rPr>
              <w:t>Học: Kỹ thuật thuật phát cầu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thấp chân chính diện bằng mu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bàn chân; Bài tập phát triển thể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lực: Di chuyển tiến lùi trên nửa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sân.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5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28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before="112"/>
              <w:ind w:left="107" w:right="232"/>
              <w:rPr>
                <w:sz w:val="28"/>
              </w:rPr>
            </w:pPr>
            <w:r>
              <w:rPr>
                <w:sz w:val="28"/>
              </w:rPr>
              <w:t>Còi, cầu, lưới, cột lưới,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0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1408"/>
        </w:trPr>
        <w:tc>
          <w:tcPr>
            <w:tcW w:w="991" w:type="dxa"/>
          </w:tcPr>
          <w:p w:rsidR="00AF580E" w:rsidRDefault="004651CF">
            <w:pPr>
              <w:pStyle w:val="TableParagraph"/>
              <w:spacing w:before="117"/>
              <w:ind w:left="333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57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12"/>
              <w:ind w:left="107" w:right="101"/>
              <w:rPr>
                <w:sz w:val="28"/>
              </w:rPr>
            </w:pPr>
            <w:r>
              <w:rPr>
                <w:sz w:val="28"/>
              </w:rPr>
              <w:t>Luyện tập: Kỹ thuật thuật phát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cầu thấp chân chính diện bằng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bàn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chân;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chơi: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“Đá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  <w:p w:rsidR="00AF580E" w:rsidRDefault="004651CF">
            <w:pPr>
              <w:pStyle w:val="TableParagraph"/>
              <w:spacing w:before="2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trúng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đích”.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5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29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before="112"/>
              <w:ind w:left="107" w:right="232"/>
              <w:rPr>
                <w:sz w:val="28"/>
              </w:rPr>
            </w:pPr>
            <w:r>
              <w:rPr>
                <w:sz w:val="28"/>
              </w:rPr>
              <w:t>Còi, cầu, lưới, cột lưới,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0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</w:tbl>
    <w:p w:rsidR="00AF580E" w:rsidRDefault="00AF580E">
      <w:pPr>
        <w:rPr>
          <w:sz w:val="28"/>
        </w:rPr>
        <w:sectPr w:rsidR="00AF580E">
          <w:pgSz w:w="15840" w:h="12240" w:orient="landscape"/>
          <w:pgMar w:top="1140" w:right="900" w:bottom="280" w:left="880" w:header="720" w:footer="720" w:gutter="0"/>
          <w:cols w:space="720"/>
        </w:sectPr>
      </w:pPr>
    </w:p>
    <w:p w:rsidR="00AF580E" w:rsidRDefault="00E62A6F">
      <w:pPr>
        <w:pStyle w:val="BodyText"/>
        <w:rPr>
          <w:b/>
          <w:sz w:val="20"/>
        </w:rPr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626110</wp:posOffset>
                </wp:positionH>
                <wp:positionV relativeFrom="page">
                  <wp:posOffset>1086485</wp:posOffset>
                </wp:positionV>
                <wp:extent cx="6350" cy="6092825"/>
                <wp:effectExtent l="0" t="0" r="0" b="0"/>
                <wp:wrapNone/>
                <wp:docPr id="2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6092825"/>
                        </a:xfrm>
                        <a:custGeom>
                          <a:avLst/>
                          <a:gdLst>
                            <a:gd name="T0" fmla="+- 0 996 986"/>
                            <a:gd name="T1" fmla="*/ T0 w 10"/>
                            <a:gd name="T2" fmla="+- 0 10744 1712"/>
                            <a:gd name="T3" fmla="*/ 10744 h 9595"/>
                            <a:gd name="T4" fmla="+- 0 986 986"/>
                            <a:gd name="T5" fmla="*/ T4 w 10"/>
                            <a:gd name="T6" fmla="+- 0 10744 1712"/>
                            <a:gd name="T7" fmla="*/ 10744 h 9595"/>
                            <a:gd name="T8" fmla="+- 0 986 986"/>
                            <a:gd name="T9" fmla="*/ T8 w 10"/>
                            <a:gd name="T10" fmla="+- 0 11306 1712"/>
                            <a:gd name="T11" fmla="*/ 11306 h 9595"/>
                            <a:gd name="T12" fmla="+- 0 996 986"/>
                            <a:gd name="T13" fmla="*/ T12 w 10"/>
                            <a:gd name="T14" fmla="+- 0 11306 1712"/>
                            <a:gd name="T15" fmla="*/ 11306 h 9595"/>
                            <a:gd name="T16" fmla="+- 0 996 986"/>
                            <a:gd name="T17" fmla="*/ T16 w 10"/>
                            <a:gd name="T18" fmla="+- 0 10744 1712"/>
                            <a:gd name="T19" fmla="*/ 10744 h 9595"/>
                            <a:gd name="T20" fmla="+- 0 996 986"/>
                            <a:gd name="T21" fmla="*/ T20 w 10"/>
                            <a:gd name="T22" fmla="+- 0 10735 1712"/>
                            <a:gd name="T23" fmla="*/ 10735 h 9595"/>
                            <a:gd name="T24" fmla="+- 0 986 986"/>
                            <a:gd name="T25" fmla="*/ T24 w 10"/>
                            <a:gd name="T26" fmla="+- 0 10735 1712"/>
                            <a:gd name="T27" fmla="*/ 10735 h 9595"/>
                            <a:gd name="T28" fmla="+- 0 986 986"/>
                            <a:gd name="T29" fmla="*/ T28 w 10"/>
                            <a:gd name="T30" fmla="+- 0 10744 1712"/>
                            <a:gd name="T31" fmla="*/ 10744 h 9595"/>
                            <a:gd name="T32" fmla="+- 0 996 986"/>
                            <a:gd name="T33" fmla="*/ T32 w 10"/>
                            <a:gd name="T34" fmla="+- 0 10744 1712"/>
                            <a:gd name="T35" fmla="*/ 10744 h 9595"/>
                            <a:gd name="T36" fmla="+- 0 996 986"/>
                            <a:gd name="T37" fmla="*/ T36 w 10"/>
                            <a:gd name="T38" fmla="+- 0 10735 1712"/>
                            <a:gd name="T39" fmla="*/ 10735 h 9595"/>
                            <a:gd name="T40" fmla="+- 0 996 986"/>
                            <a:gd name="T41" fmla="*/ T40 w 10"/>
                            <a:gd name="T42" fmla="+- 0 8442 1712"/>
                            <a:gd name="T43" fmla="*/ 8442 h 9595"/>
                            <a:gd name="T44" fmla="+- 0 986 986"/>
                            <a:gd name="T45" fmla="*/ T44 w 10"/>
                            <a:gd name="T46" fmla="+- 0 8442 1712"/>
                            <a:gd name="T47" fmla="*/ 8442 h 9595"/>
                            <a:gd name="T48" fmla="+- 0 986 986"/>
                            <a:gd name="T49" fmla="*/ T48 w 10"/>
                            <a:gd name="T50" fmla="+- 0 10735 1712"/>
                            <a:gd name="T51" fmla="*/ 10735 h 9595"/>
                            <a:gd name="T52" fmla="+- 0 996 986"/>
                            <a:gd name="T53" fmla="*/ T52 w 10"/>
                            <a:gd name="T54" fmla="+- 0 10735 1712"/>
                            <a:gd name="T55" fmla="*/ 10735 h 9595"/>
                            <a:gd name="T56" fmla="+- 0 996 986"/>
                            <a:gd name="T57" fmla="*/ T56 w 10"/>
                            <a:gd name="T58" fmla="+- 0 8442 1712"/>
                            <a:gd name="T59" fmla="*/ 8442 h 9595"/>
                            <a:gd name="T60" fmla="+- 0 996 986"/>
                            <a:gd name="T61" fmla="*/ T60 w 10"/>
                            <a:gd name="T62" fmla="+- 0 1712 1712"/>
                            <a:gd name="T63" fmla="*/ 1712 h 9595"/>
                            <a:gd name="T64" fmla="+- 0 986 986"/>
                            <a:gd name="T65" fmla="*/ T64 w 10"/>
                            <a:gd name="T66" fmla="+- 0 1712 1712"/>
                            <a:gd name="T67" fmla="*/ 1712 h 9595"/>
                            <a:gd name="T68" fmla="+- 0 986 986"/>
                            <a:gd name="T69" fmla="*/ T68 w 10"/>
                            <a:gd name="T70" fmla="+- 0 3764 1712"/>
                            <a:gd name="T71" fmla="*/ 3764 h 9595"/>
                            <a:gd name="T72" fmla="+- 0 986 986"/>
                            <a:gd name="T73" fmla="*/ T72 w 10"/>
                            <a:gd name="T74" fmla="+- 0 3774 1712"/>
                            <a:gd name="T75" fmla="*/ 3774 h 9595"/>
                            <a:gd name="T76" fmla="+- 0 986 986"/>
                            <a:gd name="T77" fmla="*/ T76 w 10"/>
                            <a:gd name="T78" fmla="+- 0 5183 1712"/>
                            <a:gd name="T79" fmla="*/ 5183 h 9595"/>
                            <a:gd name="T80" fmla="+- 0 986 986"/>
                            <a:gd name="T81" fmla="*/ T80 w 10"/>
                            <a:gd name="T82" fmla="+- 0 5192 1712"/>
                            <a:gd name="T83" fmla="*/ 5192 h 9595"/>
                            <a:gd name="T84" fmla="+- 0 986 986"/>
                            <a:gd name="T85" fmla="*/ T84 w 10"/>
                            <a:gd name="T86" fmla="+- 0 5192 1712"/>
                            <a:gd name="T87" fmla="*/ 5192 h 9595"/>
                            <a:gd name="T88" fmla="+- 0 986 986"/>
                            <a:gd name="T89" fmla="*/ T88 w 10"/>
                            <a:gd name="T90" fmla="+- 0 7014 1712"/>
                            <a:gd name="T91" fmla="*/ 7014 h 9595"/>
                            <a:gd name="T92" fmla="+- 0 986 986"/>
                            <a:gd name="T93" fmla="*/ T92 w 10"/>
                            <a:gd name="T94" fmla="+- 0 7024 1712"/>
                            <a:gd name="T95" fmla="*/ 7024 h 9595"/>
                            <a:gd name="T96" fmla="+- 0 986 986"/>
                            <a:gd name="T97" fmla="*/ T96 w 10"/>
                            <a:gd name="T98" fmla="+- 0 8433 1712"/>
                            <a:gd name="T99" fmla="*/ 8433 h 9595"/>
                            <a:gd name="T100" fmla="+- 0 986 986"/>
                            <a:gd name="T101" fmla="*/ T100 w 10"/>
                            <a:gd name="T102" fmla="+- 0 8442 1712"/>
                            <a:gd name="T103" fmla="*/ 8442 h 9595"/>
                            <a:gd name="T104" fmla="+- 0 996 986"/>
                            <a:gd name="T105" fmla="*/ T104 w 10"/>
                            <a:gd name="T106" fmla="+- 0 8442 1712"/>
                            <a:gd name="T107" fmla="*/ 8442 h 9595"/>
                            <a:gd name="T108" fmla="+- 0 996 986"/>
                            <a:gd name="T109" fmla="*/ T108 w 10"/>
                            <a:gd name="T110" fmla="+- 0 8433 1712"/>
                            <a:gd name="T111" fmla="*/ 8433 h 9595"/>
                            <a:gd name="T112" fmla="+- 0 996 986"/>
                            <a:gd name="T113" fmla="*/ T112 w 10"/>
                            <a:gd name="T114" fmla="+- 0 7024 1712"/>
                            <a:gd name="T115" fmla="*/ 7024 h 9595"/>
                            <a:gd name="T116" fmla="+- 0 996 986"/>
                            <a:gd name="T117" fmla="*/ T116 w 10"/>
                            <a:gd name="T118" fmla="+- 0 7014 1712"/>
                            <a:gd name="T119" fmla="*/ 7014 h 9595"/>
                            <a:gd name="T120" fmla="+- 0 996 986"/>
                            <a:gd name="T121" fmla="*/ T120 w 10"/>
                            <a:gd name="T122" fmla="+- 0 5192 1712"/>
                            <a:gd name="T123" fmla="*/ 5192 h 9595"/>
                            <a:gd name="T124" fmla="+- 0 996 986"/>
                            <a:gd name="T125" fmla="*/ T124 w 10"/>
                            <a:gd name="T126" fmla="+- 0 5192 1712"/>
                            <a:gd name="T127" fmla="*/ 5192 h 9595"/>
                            <a:gd name="T128" fmla="+- 0 996 986"/>
                            <a:gd name="T129" fmla="*/ T128 w 10"/>
                            <a:gd name="T130" fmla="+- 0 5183 1712"/>
                            <a:gd name="T131" fmla="*/ 5183 h 9595"/>
                            <a:gd name="T132" fmla="+- 0 996 986"/>
                            <a:gd name="T133" fmla="*/ T132 w 10"/>
                            <a:gd name="T134" fmla="+- 0 3774 1712"/>
                            <a:gd name="T135" fmla="*/ 3774 h 9595"/>
                            <a:gd name="T136" fmla="+- 0 996 986"/>
                            <a:gd name="T137" fmla="*/ T136 w 10"/>
                            <a:gd name="T138" fmla="+- 0 3764 1712"/>
                            <a:gd name="T139" fmla="*/ 3764 h 9595"/>
                            <a:gd name="T140" fmla="+- 0 996 986"/>
                            <a:gd name="T141" fmla="*/ T140 w 10"/>
                            <a:gd name="T142" fmla="+- 0 1712 1712"/>
                            <a:gd name="T143" fmla="*/ 1712 h 959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</a:cxnLst>
                          <a:rect l="0" t="0" r="r" b="b"/>
                          <a:pathLst>
                            <a:path w="10" h="9595">
                              <a:moveTo>
                                <a:pt x="10" y="9032"/>
                              </a:moveTo>
                              <a:lnTo>
                                <a:pt x="0" y="9032"/>
                              </a:lnTo>
                              <a:lnTo>
                                <a:pt x="0" y="9594"/>
                              </a:lnTo>
                              <a:lnTo>
                                <a:pt x="10" y="9594"/>
                              </a:lnTo>
                              <a:lnTo>
                                <a:pt x="10" y="9032"/>
                              </a:lnTo>
                              <a:close/>
                              <a:moveTo>
                                <a:pt x="10" y="9023"/>
                              </a:moveTo>
                              <a:lnTo>
                                <a:pt x="0" y="9023"/>
                              </a:lnTo>
                              <a:lnTo>
                                <a:pt x="0" y="9032"/>
                              </a:lnTo>
                              <a:lnTo>
                                <a:pt x="10" y="9032"/>
                              </a:lnTo>
                              <a:lnTo>
                                <a:pt x="10" y="9023"/>
                              </a:lnTo>
                              <a:close/>
                              <a:moveTo>
                                <a:pt x="10" y="6730"/>
                              </a:moveTo>
                              <a:lnTo>
                                <a:pt x="0" y="6730"/>
                              </a:lnTo>
                              <a:lnTo>
                                <a:pt x="0" y="9023"/>
                              </a:lnTo>
                              <a:lnTo>
                                <a:pt x="10" y="9023"/>
                              </a:lnTo>
                              <a:lnTo>
                                <a:pt x="10" y="6730"/>
                              </a:lnTo>
                              <a:close/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2052"/>
                              </a:lnTo>
                              <a:lnTo>
                                <a:pt x="0" y="2062"/>
                              </a:lnTo>
                              <a:lnTo>
                                <a:pt x="0" y="3471"/>
                              </a:lnTo>
                              <a:lnTo>
                                <a:pt x="0" y="3480"/>
                              </a:lnTo>
                              <a:lnTo>
                                <a:pt x="0" y="5302"/>
                              </a:lnTo>
                              <a:lnTo>
                                <a:pt x="0" y="5312"/>
                              </a:lnTo>
                              <a:lnTo>
                                <a:pt x="0" y="6721"/>
                              </a:lnTo>
                              <a:lnTo>
                                <a:pt x="0" y="6730"/>
                              </a:lnTo>
                              <a:lnTo>
                                <a:pt x="10" y="6730"/>
                              </a:lnTo>
                              <a:lnTo>
                                <a:pt x="10" y="6721"/>
                              </a:lnTo>
                              <a:lnTo>
                                <a:pt x="10" y="5312"/>
                              </a:lnTo>
                              <a:lnTo>
                                <a:pt x="10" y="5302"/>
                              </a:lnTo>
                              <a:lnTo>
                                <a:pt x="10" y="3480"/>
                              </a:lnTo>
                              <a:lnTo>
                                <a:pt x="10" y="3471"/>
                              </a:lnTo>
                              <a:lnTo>
                                <a:pt x="10" y="2062"/>
                              </a:lnTo>
                              <a:lnTo>
                                <a:pt x="10" y="2052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7670A87E" id="AutoShape 9" o:spid="_x0000_s1026" style="position:absolute;margin-left:49.3pt;margin-top:85.55pt;width:.5pt;height:479.7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9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" path="m10,9032r-10,l,9594r10,l10,9032xm10,9023r-10,l,9032r10,l10,9023xm10,6730r-10,l,9023r10,l10,6730xm10,l,,,2052r,10l,3471r,9l,5302r,10l,6721r,9l10,6730r,-9l10,5312r,-10l10,3480r,-9l10,2062r,-10l10,xe" fillcolor="black" stroked="f">
                <v:path arrowok="t" o:connecttype="custom" o:connectlocs="6350,6822440;0,6822440;0,7179310;6350,7179310;6350,6822440;6350,6816725;0,6816725;0,6822440;6350,6822440;6350,6816725;6350,5360670;0,5360670;0,6816725;6350,6816725;6350,5360670;6350,1087120;0,1087120;0,2390140;0,2396490;0,3291205;0,3296920;0,3296920;0,4453890;0,4460240;0,5354955;0,5360670;6350,5360670;6350,5354955;6350,4460240;6350,4453890;6350,3296920;6350,3296920;6350,3291205;6350,2396490;6350,2390140;6350,1087120" o:connectangles="0,0,0,0,0,0,0,0,0,0,0,0,0,0,0,0,0,0,0,0,0,0,0,0,0,0,0,0,0,0,0,0,0,0,0,0"/>
                <w10:wrap anchorx="page" anchory="page"/>
              </v:shape>
            </w:pict>
          </mc:Fallback>
        </mc:AlternateContent>
      </w:r>
    </w:p>
    <w:p w:rsidR="00AF580E" w:rsidRDefault="00AF580E">
      <w:pPr>
        <w:pStyle w:val="BodyText"/>
        <w:spacing w:before="10"/>
        <w:rPr>
          <w:b/>
        </w:rPr>
      </w:pPr>
    </w:p>
    <w:tbl>
      <w:tblPr>
        <w:tblW w:w="0" w:type="auto"/>
        <w:tblInd w:w="10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1"/>
        <w:gridCol w:w="3828"/>
        <w:gridCol w:w="849"/>
        <w:gridCol w:w="1418"/>
        <w:gridCol w:w="2975"/>
        <w:gridCol w:w="2798"/>
      </w:tblGrid>
      <w:tr w:rsidR="00AF580E">
        <w:trPr>
          <w:trHeight w:val="2052"/>
        </w:trPr>
        <w:tc>
          <w:tcPr>
            <w:tcW w:w="991" w:type="dxa"/>
          </w:tcPr>
          <w:p w:rsidR="00AF580E" w:rsidRDefault="004651CF">
            <w:pPr>
              <w:pStyle w:val="TableParagraph"/>
              <w:spacing w:before="117"/>
              <w:ind w:left="333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58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12"/>
              <w:ind w:left="107" w:right="261"/>
              <w:rPr>
                <w:sz w:val="28"/>
              </w:rPr>
            </w:pPr>
            <w:r>
              <w:rPr>
                <w:sz w:val="28"/>
              </w:rPr>
              <w:t>Luyện tập: Kỹ thuật thuật phát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 thấp chân chính diện bằng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mu bàn chân; Giới thiệu: Một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số điều luật cơ bản trong đá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cầu;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Bài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tập phát triển thể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lực:</w:t>
            </w:r>
          </w:p>
          <w:p w:rsidR="00AF580E" w:rsidRDefault="004651CF">
            <w:pPr>
              <w:pStyle w:val="TableParagraph"/>
              <w:spacing w:before="1"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Di chuyển ngang sân.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5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29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before="112"/>
              <w:ind w:left="107" w:right="232"/>
              <w:rPr>
                <w:sz w:val="28"/>
              </w:rPr>
            </w:pPr>
            <w:r>
              <w:rPr>
                <w:sz w:val="28"/>
              </w:rPr>
              <w:t>Còi, cầu, lưới, cột lưới,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0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1408"/>
        </w:trPr>
        <w:tc>
          <w:tcPr>
            <w:tcW w:w="991" w:type="dxa"/>
          </w:tcPr>
          <w:p w:rsidR="00AF580E" w:rsidRDefault="004651CF">
            <w:pPr>
              <w:pStyle w:val="TableParagraph"/>
              <w:spacing w:before="117"/>
              <w:ind w:left="333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59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00" w:line="322" w:lineRule="exact"/>
              <w:ind w:left="107" w:right="91"/>
              <w:rPr>
                <w:sz w:val="28"/>
              </w:rPr>
            </w:pPr>
            <w:r>
              <w:rPr>
                <w:sz w:val="28"/>
              </w:rPr>
              <w:t>Luyện tập: Kỹ thuật thuật phát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cầu thấp chân chính diện bằng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mu bàn chân; Trò chơi: “Đá cầu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trúng đích”.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5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30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before="112"/>
              <w:ind w:left="107" w:right="232"/>
              <w:rPr>
                <w:sz w:val="28"/>
              </w:rPr>
            </w:pPr>
            <w:r>
              <w:rPr>
                <w:sz w:val="28"/>
              </w:rPr>
              <w:t>Còi, cầu, lưới, cột lưới,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0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1821"/>
        </w:trPr>
        <w:tc>
          <w:tcPr>
            <w:tcW w:w="991" w:type="dxa"/>
          </w:tcPr>
          <w:p w:rsidR="00AF580E" w:rsidRDefault="004651CF">
            <w:pPr>
              <w:pStyle w:val="TableParagraph"/>
              <w:spacing w:before="117"/>
              <w:ind w:left="333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60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12"/>
              <w:ind w:left="107" w:right="176"/>
              <w:rPr>
                <w:sz w:val="28"/>
              </w:rPr>
            </w:pPr>
            <w:r>
              <w:rPr>
                <w:sz w:val="28"/>
              </w:rPr>
              <w:t>Luyện tập: Kỹ thuật thuật phát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cầu thấp chân chính diện bằng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mu bàn chân; Bài tập phát triển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thể lực: Di chuyển tiến lùi trên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nữa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sân;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Di chuyển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ngang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sân.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5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30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before="112"/>
              <w:ind w:left="107" w:right="232"/>
              <w:rPr>
                <w:sz w:val="28"/>
              </w:rPr>
            </w:pPr>
            <w:r>
              <w:rPr>
                <w:sz w:val="28"/>
              </w:rPr>
              <w:t>Còi, cầu, lưới, cột lưới,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0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1408"/>
        </w:trPr>
        <w:tc>
          <w:tcPr>
            <w:tcW w:w="991" w:type="dxa"/>
          </w:tcPr>
          <w:p w:rsidR="00AF580E" w:rsidRDefault="004651CF">
            <w:pPr>
              <w:pStyle w:val="TableParagraph"/>
              <w:spacing w:before="117"/>
              <w:ind w:left="333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61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12"/>
              <w:ind w:left="107" w:right="101"/>
              <w:rPr>
                <w:sz w:val="28"/>
              </w:rPr>
            </w:pPr>
            <w:r>
              <w:rPr>
                <w:sz w:val="28"/>
              </w:rPr>
              <w:t>Luyện tập: Kỹ thuật thuật phát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cầu thấp chân chính diện bằng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bàn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chân;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chơi: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“Đá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  <w:p w:rsidR="00AF580E" w:rsidRDefault="004651CF">
            <w:pPr>
              <w:pStyle w:val="TableParagraph"/>
              <w:spacing w:before="2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trúng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đích”.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5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31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before="112"/>
              <w:ind w:left="107" w:right="232"/>
              <w:rPr>
                <w:sz w:val="28"/>
              </w:rPr>
            </w:pPr>
            <w:r>
              <w:rPr>
                <w:sz w:val="28"/>
              </w:rPr>
              <w:t>Còi, cầu, lưới, cột lưới,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0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2292"/>
        </w:trPr>
        <w:tc>
          <w:tcPr>
            <w:tcW w:w="991" w:type="dxa"/>
          </w:tcPr>
          <w:p w:rsidR="00AF580E" w:rsidRDefault="004651CF">
            <w:pPr>
              <w:pStyle w:val="TableParagraph"/>
              <w:spacing w:before="120"/>
              <w:ind w:left="333" w:right="32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62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20"/>
              <w:ind w:left="107" w:right="52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Bài 4: Kỹ thuật chuyền cầu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bằng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mu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bàn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chân</w:t>
            </w:r>
          </w:p>
          <w:p w:rsidR="00AF580E" w:rsidRDefault="004651CF">
            <w:pPr>
              <w:pStyle w:val="TableParagraph"/>
              <w:spacing w:before="112"/>
              <w:ind w:left="107" w:right="153"/>
              <w:rPr>
                <w:sz w:val="28"/>
              </w:rPr>
            </w:pPr>
            <w:r>
              <w:rPr>
                <w:sz w:val="28"/>
              </w:rPr>
              <w:t>Học: Kỹ thuật chuyền cầu bằng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mu bàn chân; Bài tập phát triển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thể lực: chạy 30m xuất phát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cao.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3"/>
              <w:ind w:left="225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31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before="113"/>
              <w:ind w:left="107" w:right="232"/>
              <w:rPr>
                <w:sz w:val="28"/>
              </w:rPr>
            </w:pPr>
            <w:r>
              <w:rPr>
                <w:sz w:val="28"/>
              </w:rPr>
              <w:t>Còi, cầu, lưới, cột lưới,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3"/>
              <w:ind w:left="110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561"/>
        </w:trPr>
        <w:tc>
          <w:tcPr>
            <w:tcW w:w="991" w:type="dxa"/>
          </w:tcPr>
          <w:p w:rsidR="00AF580E" w:rsidRDefault="004651CF">
            <w:pPr>
              <w:pStyle w:val="TableParagraph"/>
              <w:spacing w:before="117"/>
              <w:ind w:left="333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63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12"/>
              <w:ind w:left="107"/>
              <w:rPr>
                <w:sz w:val="28"/>
              </w:rPr>
            </w:pPr>
            <w:r>
              <w:rPr>
                <w:sz w:val="28"/>
              </w:rPr>
              <w:t>Luyện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tập: Kỹ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thuật thuật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5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32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before="112"/>
              <w:ind w:left="107"/>
              <w:rPr>
                <w:sz w:val="28"/>
              </w:rPr>
            </w:pPr>
            <w:r>
              <w:rPr>
                <w:sz w:val="28"/>
              </w:rPr>
              <w:t>Còi,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lưới,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cột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lưới,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0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</w:tbl>
    <w:p w:rsidR="00AF580E" w:rsidRDefault="00AF580E">
      <w:pPr>
        <w:rPr>
          <w:sz w:val="28"/>
        </w:rPr>
        <w:sectPr w:rsidR="00AF580E">
          <w:pgSz w:w="15840" w:h="12240" w:orient="landscape"/>
          <w:pgMar w:top="1140" w:right="900" w:bottom="280" w:left="880" w:header="720" w:footer="720" w:gutter="0"/>
          <w:cols w:space="720"/>
        </w:sectPr>
      </w:pPr>
    </w:p>
    <w:p w:rsidR="00AF580E" w:rsidRDefault="00E62A6F">
      <w:pPr>
        <w:pStyle w:val="BodyText"/>
        <w:rPr>
          <w:b/>
          <w:sz w:val="20"/>
        </w:rPr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626110</wp:posOffset>
                </wp:positionH>
                <wp:positionV relativeFrom="page">
                  <wp:posOffset>1086485</wp:posOffset>
                </wp:positionV>
                <wp:extent cx="6350" cy="6010275"/>
                <wp:effectExtent l="0" t="0" r="0" b="0"/>
                <wp:wrapNone/>
                <wp:docPr id="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6010275"/>
                        </a:xfrm>
                        <a:custGeom>
                          <a:avLst/>
                          <a:gdLst>
                            <a:gd name="T0" fmla="+- 0 996 986"/>
                            <a:gd name="T1" fmla="*/ T0 w 10"/>
                            <a:gd name="T2" fmla="+- 0 9960 1712"/>
                            <a:gd name="T3" fmla="*/ 9960 h 9465"/>
                            <a:gd name="T4" fmla="+- 0 986 986"/>
                            <a:gd name="T5" fmla="*/ T4 w 10"/>
                            <a:gd name="T6" fmla="+- 0 9960 1712"/>
                            <a:gd name="T7" fmla="*/ 9960 h 9465"/>
                            <a:gd name="T8" fmla="+- 0 986 986"/>
                            <a:gd name="T9" fmla="*/ T8 w 10"/>
                            <a:gd name="T10" fmla="+- 0 9969 1712"/>
                            <a:gd name="T11" fmla="*/ 9969 h 9465"/>
                            <a:gd name="T12" fmla="+- 0 986 986"/>
                            <a:gd name="T13" fmla="*/ T12 w 10"/>
                            <a:gd name="T14" fmla="+- 0 9969 1712"/>
                            <a:gd name="T15" fmla="*/ 9969 h 9465"/>
                            <a:gd name="T16" fmla="+- 0 986 986"/>
                            <a:gd name="T17" fmla="*/ T16 w 10"/>
                            <a:gd name="T18" fmla="+- 0 11176 1712"/>
                            <a:gd name="T19" fmla="*/ 11176 h 9465"/>
                            <a:gd name="T20" fmla="+- 0 996 986"/>
                            <a:gd name="T21" fmla="*/ T20 w 10"/>
                            <a:gd name="T22" fmla="+- 0 11176 1712"/>
                            <a:gd name="T23" fmla="*/ 11176 h 9465"/>
                            <a:gd name="T24" fmla="+- 0 996 986"/>
                            <a:gd name="T25" fmla="*/ T24 w 10"/>
                            <a:gd name="T26" fmla="+- 0 9969 1712"/>
                            <a:gd name="T27" fmla="*/ 9969 h 9465"/>
                            <a:gd name="T28" fmla="+- 0 996 986"/>
                            <a:gd name="T29" fmla="*/ T28 w 10"/>
                            <a:gd name="T30" fmla="+- 0 9969 1712"/>
                            <a:gd name="T31" fmla="*/ 9969 h 9465"/>
                            <a:gd name="T32" fmla="+- 0 996 986"/>
                            <a:gd name="T33" fmla="*/ T32 w 10"/>
                            <a:gd name="T34" fmla="+- 0 9960 1712"/>
                            <a:gd name="T35" fmla="*/ 9960 h 9465"/>
                            <a:gd name="T36" fmla="+- 0 996 986"/>
                            <a:gd name="T37" fmla="*/ T36 w 10"/>
                            <a:gd name="T38" fmla="+- 0 8229 1712"/>
                            <a:gd name="T39" fmla="*/ 8229 h 9465"/>
                            <a:gd name="T40" fmla="+- 0 986 986"/>
                            <a:gd name="T41" fmla="*/ T40 w 10"/>
                            <a:gd name="T42" fmla="+- 0 8229 1712"/>
                            <a:gd name="T43" fmla="*/ 8229 h 9465"/>
                            <a:gd name="T44" fmla="+- 0 986 986"/>
                            <a:gd name="T45" fmla="*/ T44 w 10"/>
                            <a:gd name="T46" fmla="+- 0 9960 1712"/>
                            <a:gd name="T47" fmla="*/ 9960 h 9465"/>
                            <a:gd name="T48" fmla="+- 0 996 986"/>
                            <a:gd name="T49" fmla="*/ T48 w 10"/>
                            <a:gd name="T50" fmla="+- 0 9960 1712"/>
                            <a:gd name="T51" fmla="*/ 9960 h 9465"/>
                            <a:gd name="T52" fmla="+- 0 996 986"/>
                            <a:gd name="T53" fmla="*/ T52 w 10"/>
                            <a:gd name="T54" fmla="+- 0 8229 1712"/>
                            <a:gd name="T55" fmla="*/ 8229 h 9465"/>
                            <a:gd name="T56" fmla="+- 0 996 986"/>
                            <a:gd name="T57" fmla="*/ T56 w 10"/>
                            <a:gd name="T58" fmla="+- 0 2686 1712"/>
                            <a:gd name="T59" fmla="*/ 2686 h 9465"/>
                            <a:gd name="T60" fmla="+- 0 986 986"/>
                            <a:gd name="T61" fmla="*/ T60 w 10"/>
                            <a:gd name="T62" fmla="+- 0 2686 1712"/>
                            <a:gd name="T63" fmla="*/ 2686 h 9465"/>
                            <a:gd name="T64" fmla="+- 0 986 986"/>
                            <a:gd name="T65" fmla="*/ T64 w 10"/>
                            <a:gd name="T66" fmla="+- 0 4417 1712"/>
                            <a:gd name="T67" fmla="*/ 4417 h 9465"/>
                            <a:gd name="T68" fmla="+- 0 986 986"/>
                            <a:gd name="T69" fmla="*/ T68 w 10"/>
                            <a:gd name="T70" fmla="+- 0 4427 1712"/>
                            <a:gd name="T71" fmla="*/ 4427 h 9465"/>
                            <a:gd name="T72" fmla="+- 0 986 986"/>
                            <a:gd name="T73" fmla="*/ T72 w 10"/>
                            <a:gd name="T74" fmla="+- 0 6479 1712"/>
                            <a:gd name="T75" fmla="*/ 6479 h 9465"/>
                            <a:gd name="T76" fmla="+- 0 986 986"/>
                            <a:gd name="T77" fmla="*/ T76 w 10"/>
                            <a:gd name="T78" fmla="+- 0 6489 1712"/>
                            <a:gd name="T79" fmla="*/ 6489 h 9465"/>
                            <a:gd name="T80" fmla="+- 0 986 986"/>
                            <a:gd name="T81" fmla="*/ T80 w 10"/>
                            <a:gd name="T82" fmla="+- 0 8219 1712"/>
                            <a:gd name="T83" fmla="*/ 8219 h 9465"/>
                            <a:gd name="T84" fmla="+- 0 986 986"/>
                            <a:gd name="T85" fmla="*/ T84 w 10"/>
                            <a:gd name="T86" fmla="+- 0 8229 1712"/>
                            <a:gd name="T87" fmla="*/ 8229 h 9465"/>
                            <a:gd name="T88" fmla="+- 0 996 986"/>
                            <a:gd name="T89" fmla="*/ T88 w 10"/>
                            <a:gd name="T90" fmla="+- 0 8229 1712"/>
                            <a:gd name="T91" fmla="*/ 8229 h 9465"/>
                            <a:gd name="T92" fmla="+- 0 996 986"/>
                            <a:gd name="T93" fmla="*/ T92 w 10"/>
                            <a:gd name="T94" fmla="+- 0 8219 1712"/>
                            <a:gd name="T95" fmla="*/ 8219 h 9465"/>
                            <a:gd name="T96" fmla="+- 0 996 986"/>
                            <a:gd name="T97" fmla="*/ T96 w 10"/>
                            <a:gd name="T98" fmla="+- 0 6489 1712"/>
                            <a:gd name="T99" fmla="*/ 6489 h 9465"/>
                            <a:gd name="T100" fmla="+- 0 996 986"/>
                            <a:gd name="T101" fmla="*/ T100 w 10"/>
                            <a:gd name="T102" fmla="+- 0 6479 1712"/>
                            <a:gd name="T103" fmla="*/ 6479 h 9465"/>
                            <a:gd name="T104" fmla="+- 0 996 986"/>
                            <a:gd name="T105" fmla="*/ T104 w 10"/>
                            <a:gd name="T106" fmla="+- 0 4427 1712"/>
                            <a:gd name="T107" fmla="*/ 4427 h 9465"/>
                            <a:gd name="T108" fmla="+- 0 996 986"/>
                            <a:gd name="T109" fmla="*/ T108 w 10"/>
                            <a:gd name="T110" fmla="+- 0 4417 1712"/>
                            <a:gd name="T111" fmla="*/ 4417 h 9465"/>
                            <a:gd name="T112" fmla="+- 0 996 986"/>
                            <a:gd name="T113" fmla="*/ T112 w 10"/>
                            <a:gd name="T114" fmla="+- 0 2686 1712"/>
                            <a:gd name="T115" fmla="*/ 2686 h 9465"/>
                            <a:gd name="T116" fmla="+- 0 996 986"/>
                            <a:gd name="T117" fmla="*/ T116 w 10"/>
                            <a:gd name="T118" fmla="+- 0 1712 1712"/>
                            <a:gd name="T119" fmla="*/ 1712 h 9465"/>
                            <a:gd name="T120" fmla="+- 0 986 986"/>
                            <a:gd name="T121" fmla="*/ T120 w 10"/>
                            <a:gd name="T122" fmla="+- 0 1712 1712"/>
                            <a:gd name="T123" fmla="*/ 1712 h 9465"/>
                            <a:gd name="T124" fmla="+- 0 986 986"/>
                            <a:gd name="T125" fmla="*/ T124 w 10"/>
                            <a:gd name="T126" fmla="+- 0 2676 1712"/>
                            <a:gd name="T127" fmla="*/ 2676 h 9465"/>
                            <a:gd name="T128" fmla="+- 0 986 986"/>
                            <a:gd name="T129" fmla="*/ T128 w 10"/>
                            <a:gd name="T130" fmla="+- 0 2686 1712"/>
                            <a:gd name="T131" fmla="*/ 2686 h 9465"/>
                            <a:gd name="T132" fmla="+- 0 996 986"/>
                            <a:gd name="T133" fmla="*/ T132 w 10"/>
                            <a:gd name="T134" fmla="+- 0 2686 1712"/>
                            <a:gd name="T135" fmla="*/ 2686 h 9465"/>
                            <a:gd name="T136" fmla="+- 0 996 986"/>
                            <a:gd name="T137" fmla="*/ T136 w 10"/>
                            <a:gd name="T138" fmla="+- 0 2676 1712"/>
                            <a:gd name="T139" fmla="*/ 2676 h 9465"/>
                            <a:gd name="T140" fmla="+- 0 996 986"/>
                            <a:gd name="T141" fmla="*/ T140 w 10"/>
                            <a:gd name="T142" fmla="+- 0 1712 1712"/>
                            <a:gd name="T143" fmla="*/ 1712 h 946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</a:cxnLst>
                          <a:rect l="0" t="0" r="r" b="b"/>
                          <a:pathLst>
                            <a:path w="10" h="9465">
                              <a:moveTo>
                                <a:pt x="10" y="8248"/>
                              </a:moveTo>
                              <a:lnTo>
                                <a:pt x="0" y="8248"/>
                              </a:lnTo>
                              <a:lnTo>
                                <a:pt x="0" y="8257"/>
                              </a:lnTo>
                              <a:lnTo>
                                <a:pt x="0" y="9464"/>
                              </a:lnTo>
                              <a:lnTo>
                                <a:pt x="10" y="9464"/>
                              </a:lnTo>
                              <a:lnTo>
                                <a:pt x="10" y="8257"/>
                              </a:lnTo>
                              <a:lnTo>
                                <a:pt x="10" y="8248"/>
                              </a:lnTo>
                              <a:close/>
                              <a:moveTo>
                                <a:pt x="10" y="6517"/>
                              </a:moveTo>
                              <a:lnTo>
                                <a:pt x="0" y="6517"/>
                              </a:lnTo>
                              <a:lnTo>
                                <a:pt x="0" y="8248"/>
                              </a:lnTo>
                              <a:lnTo>
                                <a:pt x="10" y="8248"/>
                              </a:lnTo>
                              <a:lnTo>
                                <a:pt x="10" y="6517"/>
                              </a:lnTo>
                              <a:close/>
                              <a:moveTo>
                                <a:pt x="10" y="974"/>
                              </a:moveTo>
                              <a:lnTo>
                                <a:pt x="0" y="974"/>
                              </a:lnTo>
                              <a:lnTo>
                                <a:pt x="0" y="2705"/>
                              </a:lnTo>
                              <a:lnTo>
                                <a:pt x="0" y="2715"/>
                              </a:lnTo>
                              <a:lnTo>
                                <a:pt x="0" y="4767"/>
                              </a:lnTo>
                              <a:lnTo>
                                <a:pt x="0" y="4777"/>
                              </a:lnTo>
                              <a:lnTo>
                                <a:pt x="0" y="6507"/>
                              </a:lnTo>
                              <a:lnTo>
                                <a:pt x="0" y="6517"/>
                              </a:lnTo>
                              <a:lnTo>
                                <a:pt x="10" y="6517"/>
                              </a:lnTo>
                              <a:lnTo>
                                <a:pt x="10" y="6507"/>
                              </a:lnTo>
                              <a:lnTo>
                                <a:pt x="10" y="4777"/>
                              </a:lnTo>
                              <a:lnTo>
                                <a:pt x="10" y="4767"/>
                              </a:lnTo>
                              <a:lnTo>
                                <a:pt x="10" y="2715"/>
                              </a:lnTo>
                              <a:lnTo>
                                <a:pt x="10" y="2705"/>
                              </a:lnTo>
                              <a:lnTo>
                                <a:pt x="10" y="974"/>
                              </a:lnTo>
                              <a:close/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964"/>
                              </a:lnTo>
                              <a:lnTo>
                                <a:pt x="0" y="974"/>
                              </a:lnTo>
                              <a:lnTo>
                                <a:pt x="10" y="974"/>
                              </a:lnTo>
                              <a:lnTo>
                                <a:pt x="10" y="964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3FC7516D" id="AutoShape 10" o:spid="_x0000_s1026" style="position:absolute;margin-left:49.3pt;margin-top:85.55pt;width:.5pt;height:473.2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9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" path="m10,8248r-10,l,8257,,9464r10,l10,8257r,-9xm10,6517r-10,l,8248r10,l10,6517xm10,974l,974,,2705r,10l,4767r,10l,6507r,10l10,6517r,-10l10,4777r,-10l10,2715r,-10l10,974xm10,l,,,964r,10l10,974r,-10l10,xe" fillcolor="black" stroked="f">
                <v:path arrowok="t" o:connecttype="custom" o:connectlocs="6350,6324600;0,6324600;0,6330315;0,6330315;0,7096760;6350,7096760;6350,6330315;6350,6330315;6350,6324600;6350,5225415;0,5225415;0,6324600;6350,6324600;6350,5225415;6350,1705610;0,1705610;0,2804795;0,2811145;0,4114165;0,4120515;0,5219065;0,5225415;6350,5225415;6350,5219065;6350,4120515;6350,4114165;6350,2811145;6350,2804795;6350,1705610;6350,1087120;0,1087120;0,1699260;0,1705610;6350,1705610;6350,1699260;6350,1087120" o:connectangles="0,0,0,0,0,0,0,0,0,0,0,0,0,0,0,0,0,0,0,0,0,0,0,0,0,0,0,0,0,0,0,0,0,0,0,0"/>
                <w10:wrap anchorx="page" anchory="page"/>
              </v:shape>
            </w:pict>
          </mc:Fallback>
        </mc:AlternateContent>
      </w:r>
    </w:p>
    <w:p w:rsidR="00AF580E" w:rsidRDefault="00AF580E">
      <w:pPr>
        <w:pStyle w:val="BodyText"/>
        <w:spacing w:before="10"/>
        <w:rPr>
          <w:b/>
        </w:rPr>
      </w:pPr>
    </w:p>
    <w:tbl>
      <w:tblPr>
        <w:tblW w:w="0" w:type="auto"/>
        <w:tblInd w:w="10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1"/>
        <w:gridCol w:w="3828"/>
        <w:gridCol w:w="849"/>
        <w:gridCol w:w="1418"/>
        <w:gridCol w:w="2975"/>
        <w:gridCol w:w="2798"/>
      </w:tblGrid>
      <w:tr w:rsidR="00AF580E">
        <w:trPr>
          <w:trHeight w:val="964"/>
        </w:trPr>
        <w:tc>
          <w:tcPr>
            <w:tcW w:w="991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chuyền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bàn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chân;</w:t>
            </w:r>
          </w:p>
          <w:p w:rsidR="00AF580E" w:rsidRDefault="004651CF">
            <w:pPr>
              <w:pStyle w:val="TableParagraph"/>
              <w:spacing w:line="322" w:lineRule="exact"/>
              <w:ind w:left="107" w:right="635"/>
              <w:rPr>
                <w:sz w:val="28"/>
              </w:rPr>
            </w:pPr>
            <w:r>
              <w:rPr>
                <w:sz w:val="28"/>
              </w:rPr>
              <w:t>Trò chơi: “Chuyền cầu tiếp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sức”.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cầu.</w:t>
            </w:r>
          </w:p>
        </w:tc>
        <w:tc>
          <w:tcPr>
            <w:tcW w:w="2798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</w:tr>
      <w:tr w:rsidR="00AF580E">
        <w:trPr>
          <w:trHeight w:val="1730"/>
        </w:trPr>
        <w:tc>
          <w:tcPr>
            <w:tcW w:w="991" w:type="dxa"/>
          </w:tcPr>
          <w:p w:rsidR="00AF580E" w:rsidRDefault="004651CF">
            <w:pPr>
              <w:pStyle w:val="TableParagraph"/>
              <w:spacing w:before="120"/>
              <w:ind w:left="333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64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15"/>
              <w:ind w:left="107" w:right="179"/>
              <w:rPr>
                <w:sz w:val="28"/>
              </w:rPr>
            </w:pPr>
            <w:r>
              <w:rPr>
                <w:sz w:val="28"/>
              </w:rPr>
              <w:t>Luyện tập: Kỹ thuật thuật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chuyền cầu bằng mu bàn chân;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Bài tập phát triển thể lực: Bật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bục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đổi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liên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tục;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chơi:</w:t>
            </w:r>
          </w:p>
          <w:p w:rsidR="00AF580E" w:rsidRDefault="004651CF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“Chuyền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tiếp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sức”.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5"/>
              <w:ind w:left="225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32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before="115"/>
              <w:ind w:left="107" w:right="232"/>
              <w:rPr>
                <w:sz w:val="28"/>
              </w:rPr>
            </w:pPr>
            <w:r>
              <w:rPr>
                <w:sz w:val="28"/>
              </w:rPr>
              <w:t>Còi, cầu, lưới, cột lưới,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5"/>
              <w:ind w:left="110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2051"/>
        </w:trPr>
        <w:tc>
          <w:tcPr>
            <w:tcW w:w="991" w:type="dxa"/>
          </w:tcPr>
          <w:p w:rsidR="00AF580E" w:rsidRDefault="004651CF">
            <w:pPr>
              <w:pStyle w:val="TableParagraph"/>
              <w:spacing w:before="117"/>
              <w:ind w:left="333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65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12"/>
              <w:ind w:left="107" w:right="229"/>
              <w:rPr>
                <w:sz w:val="28"/>
              </w:rPr>
            </w:pPr>
            <w:r>
              <w:rPr>
                <w:sz w:val="28"/>
              </w:rPr>
              <w:t>Luyện tập: Kỹ thuật thuật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chuyền cầu bằng mu bàn chân;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Giới thiệu: Một số quy định về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trang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phục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thi đấu môn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cầu;</w:t>
            </w:r>
          </w:p>
          <w:p w:rsidR="00AF580E" w:rsidRDefault="004651CF">
            <w:pPr>
              <w:pStyle w:val="TableParagraph"/>
              <w:spacing w:line="320" w:lineRule="atLeast"/>
              <w:ind w:left="107" w:right="382"/>
              <w:rPr>
                <w:sz w:val="28"/>
              </w:rPr>
            </w:pPr>
            <w:r>
              <w:rPr>
                <w:sz w:val="28"/>
              </w:rPr>
              <w:t>Bài tập phát triển thể lực: Bật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bục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đổi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chân liên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tục.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5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33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before="112" w:line="242" w:lineRule="auto"/>
              <w:ind w:left="107" w:right="232"/>
              <w:rPr>
                <w:sz w:val="28"/>
              </w:rPr>
            </w:pPr>
            <w:r>
              <w:rPr>
                <w:sz w:val="28"/>
              </w:rPr>
              <w:t>Còi, cầu, lưới, cột lưới,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0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1730"/>
        </w:trPr>
        <w:tc>
          <w:tcPr>
            <w:tcW w:w="991" w:type="dxa"/>
          </w:tcPr>
          <w:p w:rsidR="00AF580E" w:rsidRDefault="004651CF">
            <w:pPr>
              <w:pStyle w:val="TableParagraph"/>
              <w:spacing w:before="120"/>
              <w:ind w:left="333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66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00" w:line="322" w:lineRule="exact"/>
              <w:ind w:left="107" w:right="231"/>
              <w:rPr>
                <w:sz w:val="28"/>
              </w:rPr>
            </w:pPr>
            <w:r>
              <w:rPr>
                <w:sz w:val="28"/>
              </w:rPr>
              <w:t>Luyện tập: Kỹ thuật thuật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chuyền cầu bằng mu bàn chân;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Bài tập phát triển thể lực: chạy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30m xuất phát cao; Trò chơi: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“Đội nào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khéo nhất”.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5"/>
              <w:ind w:left="225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33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before="115"/>
              <w:ind w:left="107" w:right="232"/>
              <w:rPr>
                <w:sz w:val="28"/>
              </w:rPr>
            </w:pPr>
            <w:r>
              <w:rPr>
                <w:sz w:val="28"/>
              </w:rPr>
              <w:t>Còi, cầu, lưới, cột lưới,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5"/>
              <w:ind w:left="110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1730"/>
        </w:trPr>
        <w:tc>
          <w:tcPr>
            <w:tcW w:w="991" w:type="dxa"/>
          </w:tcPr>
          <w:p w:rsidR="00AF580E" w:rsidRDefault="004651CF">
            <w:pPr>
              <w:pStyle w:val="TableParagraph"/>
              <w:spacing w:before="120"/>
              <w:ind w:left="333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67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15"/>
              <w:ind w:left="107" w:right="93"/>
              <w:rPr>
                <w:sz w:val="28"/>
              </w:rPr>
            </w:pPr>
            <w:r>
              <w:rPr>
                <w:sz w:val="28"/>
              </w:rPr>
              <w:t>Luyện tập: Kỹ thuật thuật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chuyền cầu bằng mu bàn chân;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Bài 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thể lực: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Bật</w:t>
            </w:r>
          </w:p>
          <w:p w:rsidR="00AF580E" w:rsidRDefault="004651CF">
            <w:pPr>
              <w:pStyle w:val="TableParagraph"/>
              <w:spacing w:line="322" w:lineRule="exact"/>
              <w:ind w:left="107" w:right="168"/>
              <w:rPr>
                <w:sz w:val="28"/>
              </w:rPr>
            </w:pPr>
            <w:r>
              <w:rPr>
                <w:sz w:val="28"/>
              </w:rPr>
              <w:t>bục đổi chân liên tục; Trò chơi: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“Chuyền cầu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tiếp sức”.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5"/>
              <w:ind w:left="225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34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before="115"/>
              <w:ind w:left="107" w:right="232"/>
              <w:rPr>
                <w:sz w:val="28"/>
              </w:rPr>
            </w:pPr>
            <w:r>
              <w:rPr>
                <w:sz w:val="28"/>
              </w:rPr>
              <w:t>Còi, cầu, lưới, cột lưới,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5"/>
              <w:ind w:left="110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1206"/>
        </w:trPr>
        <w:tc>
          <w:tcPr>
            <w:tcW w:w="991" w:type="dxa"/>
          </w:tcPr>
          <w:p w:rsidR="00AF580E" w:rsidRDefault="004651CF">
            <w:pPr>
              <w:pStyle w:val="TableParagraph"/>
              <w:spacing w:before="117"/>
              <w:ind w:left="333" w:right="326"/>
              <w:jc w:val="center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68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17"/>
              <w:ind w:left="107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Kiểm</w:t>
            </w:r>
            <w:r>
              <w:rPr>
                <w:b/>
                <w:color w:val="FF0000"/>
                <w:spacing w:val="-5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 xml:space="preserve">tra cuối </w:t>
            </w:r>
            <w:r w:rsidR="00824BB6">
              <w:rPr>
                <w:b/>
                <w:color w:val="FF0000"/>
                <w:sz w:val="28"/>
                <w:lang w:val="en-US"/>
              </w:rPr>
              <w:t xml:space="preserve">học </w:t>
            </w:r>
            <w:r>
              <w:rPr>
                <w:b/>
                <w:color w:val="FF0000"/>
                <w:sz w:val="28"/>
              </w:rPr>
              <w:t>kì</w:t>
            </w:r>
            <w:r>
              <w:rPr>
                <w:b/>
                <w:color w:val="FF0000"/>
                <w:spacing w:val="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II:</w:t>
            </w:r>
          </w:p>
          <w:p w:rsidR="00AF580E" w:rsidRDefault="004651CF">
            <w:pPr>
              <w:pStyle w:val="TableParagraph"/>
              <w:spacing w:before="103" w:line="322" w:lineRule="exact"/>
              <w:ind w:left="107" w:right="361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Kỹ thuật tâng cầu, phát cầu</w:t>
            </w:r>
            <w:r>
              <w:rPr>
                <w:b/>
                <w:color w:val="FF0000"/>
                <w:spacing w:val="-67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thấp</w:t>
            </w:r>
            <w:r>
              <w:rPr>
                <w:b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chân</w:t>
            </w:r>
            <w:r>
              <w:rPr>
                <w:b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chính</w:t>
            </w:r>
            <w:r>
              <w:rPr>
                <w:b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diện</w:t>
            </w:r>
            <w:r>
              <w:rPr>
                <w:b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bằng</w:t>
            </w:r>
          </w:p>
        </w:tc>
        <w:tc>
          <w:tcPr>
            <w:tcW w:w="849" w:type="dxa"/>
          </w:tcPr>
          <w:p w:rsidR="00AF580E" w:rsidRDefault="004651CF">
            <w:pPr>
              <w:pStyle w:val="TableParagraph"/>
              <w:spacing w:line="315" w:lineRule="exact"/>
              <w:ind w:left="283"/>
              <w:rPr>
                <w:sz w:val="28"/>
              </w:rPr>
            </w:pPr>
            <w:r>
              <w:rPr>
                <w:sz w:val="28"/>
              </w:rPr>
              <w:t>01</w:t>
            </w: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5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34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spacing w:before="112" w:line="242" w:lineRule="auto"/>
              <w:ind w:left="107" w:right="232"/>
              <w:rPr>
                <w:sz w:val="28"/>
              </w:rPr>
            </w:pPr>
            <w:r>
              <w:rPr>
                <w:sz w:val="28"/>
              </w:rPr>
              <w:t>Còi, cầu, lưới, cột lưới,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0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</w:tbl>
    <w:p w:rsidR="00AF580E" w:rsidRDefault="00AF580E">
      <w:pPr>
        <w:rPr>
          <w:sz w:val="28"/>
        </w:rPr>
        <w:sectPr w:rsidR="00AF580E">
          <w:pgSz w:w="15840" w:h="12240" w:orient="landscape"/>
          <w:pgMar w:top="1140" w:right="900" w:bottom="280" w:left="880" w:header="720" w:footer="720" w:gutter="0"/>
          <w:cols w:space="720"/>
        </w:sectPr>
      </w:pPr>
    </w:p>
    <w:p w:rsidR="00AF580E" w:rsidRDefault="00AF580E">
      <w:pPr>
        <w:pStyle w:val="BodyText"/>
        <w:rPr>
          <w:b/>
          <w:sz w:val="20"/>
        </w:rPr>
      </w:pPr>
    </w:p>
    <w:p w:rsidR="00AF580E" w:rsidRDefault="00AF580E">
      <w:pPr>
        <w:pStyle w:val="BodyText"/>
        <w:spacing w:before="10"/>
        <w:rPr>
          <w:b/>
        </w:rPr>
      </w:pPr>
    </w:p>
    <w:tbl>
      <w:tblPr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991"/>
        <w:gridCol w:w="3828"/>
        <w:gridCol w:w="849"/>
        <w:gridCol w:w="1418"/>
        <w:gridCol w:w="2975"/>
        <w:gridCol w:w="2798"/>
      </w:tblGrid>
      <w:tr w:rsidR="00AF580E">
        <w:trPr>
          <w:trHeight w:val="321"/>
        </w:trPr>
        <w:tc>
          <w:tcPr>
            <w:tcW w:w="960" w:type="dxa"/>
            <w:vMerge w:val="restart"/>
            <w:tcBorders>
              <w:top w:val="nil"/>
            </w:tcBorders>
          </w:tcPr>
          <w:p w:rsidR="00AF580E" w:rsidRDefault="00AF580E">
            <w:pPr>
              <w:pStyle w:val="TableParagraph"/>
              <w:rPr>
                <w:sz w:val="28"/>
              </w:rPr>
            </w:pPr>
          </w:p>
        </w:tc>
        <w:tc>
          <w:tcPr>
            <w:tcW w:w="991" w:type="dxa"/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line="301" w:lineRule="exact"/>
              <w:ind w:left="108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mu</w:t>
            </w:r>
            <w:r>
              <w:rPr>
                <w:b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bàn chân</w:t>
            </w:r>
          </w:p>
        </w:tc>
        <w:tc>
          <w:tcPr>
            <w:tcW w:w="849" w:type="dxa"/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2975" w:type="dxa"/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  <w:tc>
          <w:tcPr>
            <w:tcW w:w="2798" w:type="dxa"/>
          </w:tcPr>
          <w:p w:rsidR="00AF580E" w:rsidRDefault="00AF580E">
            <w:pPr>
              <w:pStyle w:val="TableParagraph"/>
              <w:rPr>
                <w:sz w:val="24"/>
              </w:rPr>
            </w:pPr>
          </w:p>
        </w:tc>
      </w:tr>
      <w:tr w:rsidR="00AF580E">
        <w:trPr>
          <w:trHeight w:val="885"/>
        </w:trPr>
        <w:tc>
          <w:tcPr>
            <w:tcW w:w="960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AF580E" w:rsidRDefault="004651CF">
            <w:pPr>
              <w:pStyle w:val="TableParagraph"/>
              <w:spacing w:before="120"/>
              <w:ind w:left="334" w:right="32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69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120"/>
              <w:ind w:left="108" w:right="212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Kiểm tra tiêu chuẩn rèn luyện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thân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thể.</w:t>
            </w:r>
          </w:p>
        </w:tc>
        <w:tc>
          <w:tcPr>
            <w:tcW w:w="849" w:type="dxa"/>
          </w:tcPr>
          <w:p w:rsidR="00AF580E" w:rsidRDefault="004651CF">
            <w:pPr>
              <w:pStyle w:val="TableParagraph"/>
              <w:spacing w:line="315" w:lineRule="exact"/>
              <w:ind w:left="265" w:right="253"/>
              <w:jc w:val="center"/>
              <w:rPr>
                <w:sz w:val="28"/>
              </w:rPr>
            </w:pPr>
            <w:r>
              <w:rPr>
                <w:sz w:val="28"/>
              </w:rPr>
              <w:t>01</w:t>
            </w: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6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35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ind w:left="107" w:right="89"/>
              <w:rPr>
                <w:sz w:val="28"/>
              </w:rPr>
            </w:pPr>
            <w:r>
              <w:rPr>
                <w:sz w:val="28"/>
              </w:rPr>
              <w:t>Còi,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đồng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hồ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bấm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giây,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thảm,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thước dây.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1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  <w:tr w:rsidR="00AF580E">
        <w:trPr>
          <w:trHeight w:val="762"/>
        </w:trPr>
        <w:tc>
          <w:tcPr>
            <w:tcW w:w="960" w:type="dxa"/>
            <w:vMerge/>
            <w:tcBorders>
              <w:top w:val="nil"/>
            </w:tcBorders>
          </w:tcPr>
          <w:p w:rsidR="00AF580E" w:rsidRDefault="00AF580E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AF580E" w:rsidRDefault="004651CF">
            <w:pPr>
              <w:pStyle w:val="TableParagraph"/>
              <w:spacing w:before="120"/>
              <w:ind w:left="334" w:right="32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70</w:t>
            </w:r>
          </w:p>
        </w:tc>
        <w:tc>
          <w:tcPr>
            <w:tcW w:w="3828" w:type="dxa"/>
          </w:tcPr>
          <w:p w:rsidR="00AF580E" w:rsidRDefault="004651CF">
            <w:pPr>
              <w:pStyle w:val="TableParagraph"/>
              <w:spacing w:before="99" w:line="322" w:lineRule="exact"/>
              <w:ind w:left="108" w:right="89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Kiểm</w:t>
            </w:r>
            <w:r>
              <w:rPr>
                <w:b/>
                <w:i/>
                <w:spacing w:val="2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tra</w:t>
            </w:r>
            <w:r>
              <w:rPr>
                <w:b/>
                <w:i/>
                <w:spacing w:val="2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tiêu</w:t>
            </w:r>
            <w:r>
              <w:rPr>
                <w:b/>
                <w:i/>
                <w:spacing w:val="2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chuẩn</w:t>
            </w:r>
            <w:r>
              <w:rPr>
                <w:b/>
                <w:i/>
                <w:spacing w:val="2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rèn</w:t>
            </w:r>
            <w:r>
              <w:rPr>
                <w:b/>
                <w:i/>
                <w:spacing w:val="2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luyện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thân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thể.</w:t>
            </w:r>
          </w:p>
        </w:tc>
        <w:tc>
          <w:tcPr>
            <w:tcW w:w="849" w:type="dxa"/>
          </w:tcPr>
          <w:p w:rsidR="00AF580E" w:rsidRDefault="004651CF">
            <w:pPr>
              <w:pStyle w:val="TableParagraph"/>
              <w:spacing w:line="315" w:lineRule="exact"/>
              <w:ind w:left="265" w:right="253"/>
              <w:jc w:val="center"/>
              <w:rPr>
                <w:sz w:val="28"/>
              </w:rPr>
            </w:pPr>
            <w:r>
              <w:rPr>
                <w:sz w:val="28"/>
              </w:rPr>
              <w:t>01</w:t>
            </w:r>
          </w:p>
        </w:tc>
        <w:tc>
          <w:tcPr>
            <w:tcW w:w="1418" w:type="dxa"/>
          </w:tcPr>
          <w:p w:rsidR="00AF580E" w:rsidRDefault="004651CF">
            <w:pPr>
              <w:pStyle w:val="TableParagraph"/>
              <w:spacing w:before="112"/>
              <w:ind w:left="226" w:right="215"/>
              <w:jc w:val="center"/>
              <w:rPr>
                <w:sz w:val="28"/>
              </w:rPr>
            </w:pP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35</w:t>
            </w:r>
          </w:p>
        </w:tc>
        <w:tc>
          <w:tcPr>
            <w:tcW w:w="2975" w:type="dxa"/>
          </w:tcPr>
          <w:p w:rsidR="00AF580E" w:rsidRDefault="004651CF">
            <w:pPr>
              <w:pStyle w:val="TableParagraph"/>
              <w:ind w:left="107" w:right="89"/>
              <w:rPr>
                <w:sz w:val="28"/>
              </w:rPr>
            </w:pPr>
            <w:r>
              <w:rPr>
                <w:sz w:val="28"/>
              </w:rPr>
              <w:t>Còi,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đồng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hồ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bấm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giây,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thảm,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thước dây.</w:t>
            </w:r>
          </w:p>
        </w:tc>
        <w:tc>
          <w:tcPr>
            <w:tcW w:w="2798" w:type="dxa"/>
          </w:tcPr>
          <w:p w:rsidR="00AF580E" w:rsidRDefault="004651CF">
            <w:pPr>
              <w:pStyle w:val="TableParagraph"/>
              <w:spacing w:before="112"/>
              <w:ind w:left="111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GDTC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</w:p>
        </w:tc>
      </w:tr>
    </w:tbl>
    <w:p w:rsidR="00AF580E" w:rsidRDefault="00AF580E">
      <w:pPr>
        <w:pStyle w:val="BodyText"/>
        <w:rPr>
          <w:b/>
          <w:sz w:val="20"/>
        </w:rPr>
      </w:pPr>
    </w:p>
    <w:p w:rsidR="00AF580E" w:rsidRDefault="00AF580E">
      <w:pPr>
        <w:pStyle w:val="BodyText"/>
        <w:spacing w:before="1"/>
        <w:rPr>
          <w:b/>
          <w:sz w:val="20"/>
        </w:rPr>
      </w:pPr>
    </w:p>
    <w:p w:rsidR="00AF580E" w:rsidRDefault="004651CF">
      <w:pPr>
        <w:pStyle w:val="ListParagraph"/>
        <w:numPr>
          <w:ilvl w:val="0"/>
          <w:numId w:val="1"/>
        </w:numPr>
        <w:tabs>
          <w:tab w:val="left" w:pos="1179"/>
        </w:tabs>
        <w:spacing w:before="89" w:line="319" w:lineRule="exact"/>
        <w:ind w:left="1178" w:hanging="360"/>
        <w:rPr>
          <w:b/>
          <w:sz w:val="28"/>
        </w:rPr>
      </w:pPr>
      <w:r>
        <w:rPr>
          <w:b/>
          <w:sz w:val="28"/>
        </w:rPr>
        <w:t>Nhiệm</w:t>
      </w:r>
      <w:r>
        <w:rPr>
          <w:b/>
          <w:spacing w:val="-5"/>
          <w:sz w:val="28"/>
        </w:rPr>
        <w:t xml:space="preserve"> </w:t>
      </w:r>
      <w:r w:rsidR="00B05880">
        <w:rPr>
          <w:b/>
          <w:sz w:val="28"/>
        </w:rPr>
        <w:t xml:space="preserve">vụ khác </w:t>
      </w:r>
      <w:r>
        <w:rPr>
          <w:b/>
          <w:sz w:val="28"/>
        </w:rPr>
        <w:t>:</w:t>
      </w:r>
      <w:r w:rsidR="00B05880">
        <w:rPr>
          <w:b/>
          <w:sz w:val="28"/>
          <w:lang w:val="en-US"/>
        </w:rPr>
        <w:t xml:space="preserve"> (Không)</w:t>
      </w:r>
    </w:p>
    <w:p w:rsidR="00AF580E" w:rsidRDefault="004651CF">
      <w:pPr>
        <w:pStyle w:val="BodyText"/>
        <w:spacing w:line="319" w:lineRule="exact"/>
        <w:ind w:left="819"/>
      </w:pPr>
      <w:r>
        <w:t>.........................................................................................................................................................................................</w:t>
      </w:r>
    </w:p>
    <w:p w:rsidR="00AF580E" w:rsidRDefault="004651CF">
      <w:pPr>
        <w:pStyle w:val="BodyText"/>
        <w:ind w:left="819"/>
      </w:pPr>
      <w:r>
        <w:t>.........................................................................................................................................................................................</w:t>
      </w:r>
    </w:p>
    <w:p w:rsidR="00AF580E" w:rsidRDefault="00AF580E">
      <w:pPr>
        <w:pStyle w:val="BodyText"/>
        <w:spacing w:before="1"/>
        <w:rPr>
          <w:sz w:val="29"/>
        </w:rPr>
      </w:pPr>
    </w:p>
    <w:tbl>
      <w:tblPr>
        <w:tblW w:w="0" w:type="auto"/>
        <w:tblInd w:w="18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2"/>
        <w:gridCol w:w="6762"/>
      </w:tblGrid>
      <w:tr w:rsidR="00AF580E">
        <w:trPr>
          <w:trHeight w:val="3167"/>
        </w:trPr>
        <w:tc>
          <w:tcPr>
            <w:tcW w:w="4532" w:type="dxa"/>
          </w:tcPr>
          <w:p w:rsidR="00AF580E" w:rsidRDefault="004651CF">
            <w:pPr>
              <w:pStyle w:val="TableParagraph"/>
              <w:spacing w:line="316" w:lineRule="exact"/>
              <w:ind w:left="555"/>
              <w:rPr>
                <w:b/>
                <w:sz w:val="28"/>
              </w:rPr>
            </w:pPr>
            <w:r>
              <w:rPr>
                <w:b/>
                <w:sz w:val="28"/>
              </w:rPr>
              <w:t>TỔ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TRƯỞNG</w:t>
            </w:r>
          </w:p>
          <w:p w:rsidR="00AF580E" w:rsidRDefault="00AF580E">
            <w:pPr>
              <w:pStyle w:val="TableParagraph"/>
              <w:rPr>
                <w:sz w:val="30"/>
              </w:rPr>
            </w:pPr>
          </w:p>
          <w:p w:rsidR="00AF580E" w:rsidRDefault="00AF580E">
            <w:pPr>
              <w:pStyle w:val="TableParagraph"/>
              <w:rPr>
                <w:sz w:val="30"/>
              </w:rPr>
            </w:pPr>
          </w:p>
          <w:p w:rsidR="00AF580E" w:rsidRDefault="00AF580E">
            <w:pPr>
              <w:pStyle w:val="TableParagraph"/>
              <w:rPr>
                <w:sz w:val="30"/>
              </w:rPr>
            </w:pPr>
          </w:p>
          <w:p w:rsidR="00AF580E" w:rsidRDefault="00AF580E">
            <w:pPr>
              <w:pStyle w:val="TableParagraph"/>
              <w:rPr>
                <w:sz w:val="30"/>
              </w:rPr>
            </w:pPr>
          </w:p>
          <w:p w:rsidR="00AF580E" w:rsidRDefault="00AF580E">
            <w:pPr>
              <w:pStyle w:val="TableParagraph"/>
              <w:rPr>
                <w:sz w:val="30"/>
              </w:rPr>
            </w:pPr>
          </w:p>
          <w:p w:rsidR="00AF580E" w:rsidRDefault="00AF580E">
            <w:pPr>
              <w:pStyle w:val="TableParagraph"/>
              <w:spacing w:before="11"/>
              <w:rPr>
                <w:sz w:val="39"/>
              </w:rPr>
            </w:pPr>
          </w:p>
          <w:p w:rsidR="00AF580E" w:rsidRDefault="004651CF">
            <w:pPr>
              <w:pStyle w:val="TableParagraph"/>
              <w:spacing w:line="302" w:lineRule="exact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Trần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Thị Mai Điệp</w:t>
            </w:r>
          </w:p>
        </w:tc>
        <w:tc>
          <w:tcPr>
            <w:tcW w:w="6762" w:type="dxa"/>
          </w:tcPr>
          <w:p w:rsidR="00AF580E" w:rsidRDefault="004651CF">
            <w:pPr>
              <w:pStyle w:val="TableParagraph"/>
              <w:spacing w:line="311" w:lineRule="exact"/>
              <w:ind w:left="2050"/>
              <w:rPr>
                <w:i/>
                <w:sz w:val="28"/>
                <w:lang w:val="en-MY"/>
              </w:rPr>
            </w:pPr>
            <w:r>
              <w:rPr>
                <w:i/>
                <w:sz w:val="28"/>
              </w:rPr>
              <w:t>Đức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Chính,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ngày</w:t>
            </w:r>
            <w:r w:rsidR="00605A08">
              <w:rPr>
                <w:i/>
                <w:spacing w:val="-3"/>
                <w:sz w:val="28"/>
              </w:rPr>
              <w:t xml:space="preserve"> 20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tháng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08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năm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202</w:t>
            </w:r>
            <w:r w:rsidR="00E62A6F">
              <w:rPr>
                <w:i/>
                <w:sz w:val="28"/>
                <w:lang w:val="en-MY"/>
              </w:rPr>
              <w:t>3</w:t>
            </w:r>
          </w:p>
          <w:p w:rsidR="00AF580E" w:rsidRDefault="004651CF">
            <w:pPr>
              <w:pStyle w:val="TableParagraph"/>
              <w:spacing w:before="252"/>
              <w:ind w:left="4020" w:right="64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GIÁO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VIÊN</w:t>
            </w:r>
          </w:p>
          <w:p w:rsidR="00AF580E" w:rsidRDefault="00AF580E">
            <w:pPr>
              <w:pStyle w:val="TableParagraph"/>
              <w:rPr>
                <w:sz w:val="30"/>
              </w:rPr>
            </w:pPr>
          </w:p>
          <w:p w:rsidR="00AF580E" w:rsidRDefault="00AF580E">
            <w:pPr>
              <w:pStyle w:val="TableParagraph"/>
              <w:rPr>
                <w:sz w:val="30"/>
              </w:rPr>
            </w:pPr>
          </w:p>
          <w:p w:rsidR="00AF580E" w:rsidRDefault="00AF580E">
            <w:pPr>
              <w:pStyle w:val="TableParagraph"/>
              <w:rPr>
                <w:sz w:val="30"/>
              </w:rPr>
            </w:pPr>
          </w:p>
          <w:p w:rsidR="00AF580E" w:rsidRDefault="00AF580E">
            <w:pPr>
              <w:pStyle w:val="TableParagraph"/>
              <w:rPr>
                <w:sz w:val="30"/>
              </w:rPr>
            </w:pPr>
            <w:bookmarkStart w:id="0" w:name="_GoBack"/>
            <w:bookmarkEnd w:id="0"/>
          </w:p>
          <w:p w:rsidR="00AF580E" w:rsidRDefault="004651CF">
            <w:pPr>
              <w:pStyle w:val="TableParagraph"/>
              <w:spacing w:before="235" w:line="302" w:lineRule="exact"/>
              <w:ind w:left="4021" w:right="64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Trần Thanh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Thư</w:t>
            </w:r>
          </w:p>
        </w:tc>
      </w:tr>
    </w:tbl>
    <w:p w:rsidR="00AF580E" w:rsidRPr="00935372" w:rsidRDefault="00AF580E">
      <w:pPr>
        <w:pStyle w:val="BodyText"/>
        <w:spacing w:before="4"/>
        <w:rPr>
          <w:sz w:val="17"/>
          <w:lang w:val="en-US"/>
        </w:rPr>
      </w:pPr>
    </w:p>
    <w:sectPr w:rsidR="00AF580E" w:rsidRPr="00935372">
      <w:pgSz w:w="15840" w:h="12240" w:orient="landscape"/>
      <w:pgMar w:top="1140" w:right="900" w:bottom="280" w:left="8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124" w:rsidRDefault="00AA2124">
      <w:r>
        <w:separator/>
      </w:r>
    </w:p>
  </w:endnote>
  <w:endnote w:type="continuationSeparator" w:id="0">
    <w:p w:rsidR="00AA2124" w:rsidRDefault="00AA2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124" w:rsidRDefault="00AA2124">
      <w:r>
        <w:separator/>
      </w:r>
    </w:p>
  </w:footnote>
  <w:footnote w:type="continuationSeparator" w:id="0">
    <w:p w:rsidR="00AA2124" w:rsidRDefault="00AA21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239341B"/>
    <w:multiLevelType w:val="multilevel"/>
    <w:tmpl w:val="9239341B"/>
    <w:lvl w:ilvl="0">
      <w:numFmt w:val="bullet"/>
      <w:lvlText w:val="-"/>
      <w:lvlJc w:val="left"/>
      <w:pPr>
        <w:ind w:left="108" w:hanging="269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393" w:hanging="269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686" w:hanging="269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979" w:hanging="269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273" w:hanging="269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566" w:hanging="269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1859" w:hanging="269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153" w:hanging="269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446" w:hanging="269"/>
      </w:pPr>
      <w:rPr>
        <w:rFonts w:hint="default"/>
        <w:lang w:eastAsia="en-US" w:bidi="ar-SA"/>
      </w:rPr>
    </w:lvl>
  </w:abstractNum>
  <w:abstractNum w:abstractNumId="1">
    <w:nsid w:val="9C8AC8EF"/>
    <w:multiLevelType w:val="multilevel"/>
    <w:tmpl w:val="9C8AC8EF"/>
    <w:lvl w:ilvl="0">
      <w:numFmt w:val="bullet"/>
      <w:lvlText w:val="-"/>
      <w:lvlJc w:val="left"/>
      <w:pPr>
        <w:ind w:left="108" w:hanging="269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393" w:hanging="269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686" w:hanging="269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979" w:hanging="269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273" w:hanging="269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566" w:hanging="269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1859" w:hanging="269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153" w:hanging="269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446" w:hanging="269"/>
      </w:pPr>
      <w:rPr>
        <w:rFonts w:hint="default"/>
        <w:lang w:eastAsia="en-US" w:bidi="ar-SA"/>
      </w:rPr>
    </w:lvl>
  </w:abstractNum>
  <w:abstractNum w:abstractNumId="2">
    <w:nsid w:val="B5E306ED"/>
    <w:multiLevelType w:val="multilevel"/>
    <w:tmpl w:val="B5E306ED"/>
    <w:lvl w:ilvl="0">
      <w:numFmt w:val="bullet"/>
      <w:lvlText w:val="-"/>
      <w:lvlJc w:val="left"/>
      <w:pPr>
        <w:ind w:left="108" w:hanging="269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393" w:hanging="269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686" w:hanging="269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979" w:hanging="269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273" w:hanging="269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566" w:hanging="269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1859" w:hanging="269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153" w:hanging="269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446" w:hanging="269"/>
      </w:pPr>
      <w:rPr>
        <w:rFonts w:hint="default"/>
        <w:lang w:eastAsia="en-US" w:bidi="ar-SA"/>
      </w:rPr>
    </w:lvl>
  </w:abstractNum>
  <w:abstractNum w:abstractNumId="3">
    <w:nsid w:val="BF205925"/>
    <w:multiLevelType w:val="multilevel"/>
    <w:tmpl w:val="BF205925"/>
    <w:lvl w:ilvl="0">
      <w:numFmt w:val="bullet"/>
      <w:lvlText w:val="-"/>
      <w:lvlJc w:val="left"/>
      <w:pPr>
        <w:ind w:left="108" w:hanging="310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483" w:hanging="310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867" w:hanging="310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250" w:hanging="310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634" w:hanging="310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2018" w:hanging="310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401" w:hanging="310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785" w:hanging="310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3168" w:hanging="310"/>
      </w:pPr>
      <w:rPr>
        <w:rFonts w:hint="default"/>
        <w:lang w:eastAsia="en-US" w:bidi="ar-SA"/>
      </w:rPr>
    </w:lvl>
  </w:abstractNum>
  <w:abstractNum w:abstractNumId="4">
    <w:nsid w:val="C8879AEF"/>
    <w:multiLevelType w:val="multilevel"/>
    <w:tmpl w:val="C8879AEF"/>
    <w:lvl w:ilvl="0">
      <w:numFmt w:val="bullet"/>
      <w:lvlText w:val="-"/>
      <w:lvlJc w:val="left"/>
      <w:pPr>
        <w:ind w:left="108" w:hanging="269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393" w:hanging="269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686" w:hanging="269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979" w:hanging="269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273" w:hanging="269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566" w:hanging="269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1859" w:hanging="269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153" w:hanging="269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446" w:hanging="269"/>
      </w:pPr>
      <w:rPr>
        <w:rFonts w:hint="default"/>
        <w:lang w:eastAsia="en-US" w:bidi="ar-SA"/>
      </w:rPr>
    </w:lvl>
  </w:abstractNum>
  <w:abstractNum w:abstractNumId="5">
    <w:nsid w:val="CF092B84"/>
    <w:multiLevelType w:val="multilevel"/>
    <w:tmpl w:val="CF092B84"/>
    <w:lvl w:ilvl="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483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867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250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634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2018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401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785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3168" w:hanging="164"/>
      </w:pPr>
      <w:rPr>
        <w:rFonts w:hint="default"/>
        <w:lang w:eastAsia="en-US" w:bidi="ar-SA"/>
      </w:rPr>
    </w:lvl>
  </w:abstractNum>
  <w:abstractNum w:abstractNumId="6">
    <w:nsid w:val="D7F9FE59"/>
    <w:multiLevelType w:val="multilevel"/>
    <w:tmpl w:val="D7F9FE59"/>
    <w:lvl w:ilvl="0">
      <w:numFmt w:val="bullet"/>
      <w:lvlText w:val="-"/>
      <w:lvlJc w:val="left"/>
      <w:pPr>
        <w:ind w:left="108" w:hanging="269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393" w:hanging="269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686" w:hanging="269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979" w:hanging="269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273" w:hanging="269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566" w:hanging="269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1859" w:hanging="269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153" w:hanging="269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446" w:hanging="269"/>
      </w:pPr>
      <w:rPr>
        <w:rFonts w:hint="default"/>
        <w:lang w:eastAsia="en-US" w:bidi="ar-SA"/>
      </w:rPr>
    </w:lvl>
  </w:abstractNum>
  <w:abstractNum w:abstractNumId="7">
    <w:nsid w:val="DCBA6B53"/>
    <w:multiLevelType w:val="multilevel"/>
    <w:tmpl w:val="DCBA6B53"/>
    <w:lvl w:ilvl="0">
      <w:numFmt w:val="bullet"/>
      <w:lvlText w:val="-"/>
      <w:lvlJc w:val="left"/>
      <w:pPr>
        <w:ind w:left="108" w:hanging="269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393" w:hanging="269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686" w:hanging="269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979" w:hanging="269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273" w:hanging="269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566" w:hanging="269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1859" w:hanging="269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153" w:hanging="269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446" w:hanging="269"/>
      </w:pPr>
      <w:rPr>
        <w:rFonts w:hint="default"/>
        <w:lang w:eastAsia="en-US" w:bidi="ar-SA"/>
      </w:rPr>
    </w:lvl>
  </w:abstractNum>
  <w:abstractNum w:abstractNumId="8">
    <w:nsid w:val="F4B5D9F5"/>
    <w:multiLevelType w:val="multilevel"/>
    <w:tmpl w:val="F4B5D9F5"/>
    <w:lvl w:ilvl="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483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867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250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634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2018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401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785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3168" w:hanging="164"/>
      </w:pPr>
      <w:rPr>
        <w:rFonts w:hint="default"/>
        <w:lang w:eastAsia="en-US" w:bidi="ar-SA"/>
      </w:rPr>
    </w:lvl>
  </w:abstractNum>
  <w:abstractNum w:abstractNumId="9">
    <w:nsid w:val="0053208E"/>
    <w:multiLevelType w:val="multilevel"/>
    <w:tmpl w:val="0053208E"/>
    <w:lvl w:ilvl="0">
      <w:start w:val="1"/>
      <w:numFmt w:val="upperRoman"/>
      <w:lvlText w:val="%1."/>
      <w:lvlJc w:val="left"/>
      <w:pPr>
        <w:ind w:left="1068" w:hanging="25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eastAsia="en-US" w:bidi="ar-SA"/>
      </w:rPr>
    </w:lvl>
    <w:lvl w:ilvl="1">
      <w:start w:val="1"/>
      <w:numFmt w:val="decimal"/>
      <w:lvlText w:val="%2."/>
      <w:lvlJc w:val="left"/>
      <w:pPr>
        <w:ind w:left="819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eastAsia="en-US" w:bidi="ar-SA"/>
      </w:rPr>
    </w:lvl>
    <w:lvl w:ilvl="2">
      <w:numFmt w:val="bullet"/>
      <w:lvlText w:val="•"/>
      <w:lvlJc w:val="left"/>
      <w:pPr>
        <w:ind w:left="2504" w:hanging="281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3948" w:hanging="281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5393" w:hanging="281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6837" w:hanging="281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8282" w:hanging="281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9726" w:hanging="281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11171" w:hanging="281"/>
      </w:pPr>
      <w:rPr>
        <w:rFonts w:hint="default"/>
        <w:lang w:eastAsia="en-US" w:bidi="ar-SA"/>
      </w:rPr>
    </w:lvl>
  </w:abstractNum>
  <w:abstractNum w:abstractNumId="10">
    <w:nsid w:val="0248C179"/>
    <w:multiLevelType w:val="multilevel"/>
    <w:tmpl w:val="0248C179"/>
    <w:lvl w:ilvl="0">
      <w:numFmt w:val="bullet"/>
      <w:lvlText w:val="-"/>
      <w:lvlJc w:val="left"/>
      <w:pPr>
        <w:ind w:left="108" w:hanging="269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393" w:hanging="269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686" w:hanging="269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979" w:hanging="269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273" w:hanging="269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566" w:hanging="269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1859" w:hanging="269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153" w:hanging="269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446" w:hanging="269"/>
      </w:pPr>
      <w:rPr>
        <w:rFonts w:hint="default"/>
        <w:lang w:eastAsia="en-US" w:bidi="ar-SA"/>
      </w:rPr>
    </w:lvl>
  </w:abstractNum>
  <w:abstractNum w:abstractNumId="11">
    <w:nsid w:val="03D62ECE"/>
    <w:multiLevelType w:val="multilevel"/>
    <w:tmpl w:val="03D62ECE"/>
    <w:lvl w:ilvl="0">
      <w:numFmt w:val="bullet"/>
      <w:lvlText w:val="-"/>
      <w:lvlJc w:val="left"/>
      <w:pPr>
        <w:ind w:left="108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483" w:hanging="233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867" w:hanging="233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250" w:hanging="233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634" w:hanging="233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2018" w:hanging="233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401" w:hanging="233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785" w:hanging="233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3168" w:hanging="233"/>
      </w:pPr>
      <w:rPr>
        <w:rFonts w:hint="default"/>
        <w:lang w:eastAsia="en-US" w:bidi="ar-SA"/>
      </w:rPr>
    </w:lvl>
  </w:abstractNum>
  <w:abstractNum w:abstractNumId="12">
    <w:nsid w:val="0E640482"/>
    <w:multiLevelType w:val="multilevel"/>
    <w:tmpl w:val="0E640482"/>
    <w:lvl w:ilvl="0">
      <w:numFmt w:val="bullet"/>
      <w:lvlText w:val="-"/>
      <w:lvlJc w:val="left"/>
      <w:pPr>
        <w:ind w:left="107" w:hanging="269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393" w:hanging="269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686" w:hanging="269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979" w:hanging="269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273" w:hanging="269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566" w:hanging="269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1859" w:hanging="269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153" w:hanging="269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446" w:hanging="269"/>
      </w:pPr>
      <w:rPr>
        <w:rFonts w:hint="default"/>
        <w:lang w:eastAsia="en-US" w:bidi="ar-SA"/>
      </w:rPr>
    </w:lvl>
  </w:abstractNum>
  <w:abstractNum w:abstractNumId="13">
    <w:nsid w:val="2470EC97"/>
    <w:multiLevelType w:val="multilevel"/>
    <w:tmpl w:val="2470EC97"/>
    <w:lvl w:ilvl="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483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867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250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634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2018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401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785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3168" w:hanging="164"/>
      </w:pPr>
      <w:rPr>
        <w:rFonts w:hint="default"/>
        <w:lang w:eastAsia="en-US" w:bidi="ar-SA"/>
      </w:rPr>
    </w:lvl>
  </w:abstractNum>
  <w:abstractNum w:abstractNumId="14">
    <w:nsid w:val="25B654F3"/>
    <w:multiLevelType w:val="multilevel"/>
    <w:tmpl w:val="25B654F3"/>
    <w:lvl w:ilvl="0">
      <w:numFmt w:val="bullet"/>
      <w:lvlText w:val="-"/>
      <w:lvlJc w:val="left"/>
      <w:pPr>
        <w:ind w:left="108" w:hanging="269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393" w:hanging="269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686" w:hanging="269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979" w:hanging="269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273" w:hanging="269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566" w:hanging="269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1859" w:hanging="269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153" w:hanging="269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446" w:hanging="269"/>
      </w:pPr>
      <w:rPr>
        <w:rFonts w:hint="default"/>
        <w:lang w:eastAsia="en-US" w:bidi="ar-SA"/>
      </w:rPr>
    </w:lvl>
  </w:abstractNum>
  <w:abstractNum w:abstractNumId="15">
    <w:nsid w:val="2A8F537B"/>
    <w:multiLevelType w:val="multilevel"/>
    <w:tmpl w:val="2A8F537B"/>
    <w:lvl w:ilvl="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483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867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250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634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2018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401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785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3168" w:hanging="164"/>
      </w:pPr>
      <w:rPr>
        <w:rFonts w:hint="default"/>
        <w:lang w:eastAsia="en-US" w:bidi="ar-SA"/>
      </w:rPr>
    </w:lvl>
  </w:abstractNum>
  <w:abstractNum w:abstractNumId="16">
    <w:nsid w:val="46A08BB8"/>
    <w:multiLevelType w:val="multilevel"/>
    <w:tmpl w:val="46A08BB8"/>
    <w:lvl w:ilvl="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483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867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250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634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2018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401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785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3168" w:hanging="164"/>
      </w:pPr>
      <w:rPr>
        <w:rFonts w:hint="default"/>
        <w:lang w:eastAsia="en-US" w:bidi="ar-SA"/>
      </w:rPr>
    </w:lvl>
  </w:abstractNum>
  <w:abstractNum w:abstractNumId="17">
    <w:nsid w:val="4C1BAE26"/>
    <w:multiLevelType w:val="multilevel"/>
    <w:tmpl w:val="4C1BAE26"/>
    <w:lvl w:ilvl="0">
      <w:numFmt w:val="bullet"/>
      <w:lvlText w:val="-"/>
      <w:lvlJc w:val="left"/>
      <w:pPr>
        <w:ind w:left="107" w:hanging="269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393" w:hanging="269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686" w:hanging="269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979" w:hanging="269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273" w:hanging="269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566" w:hanging="269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1859" w:hanging="269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153" w:hanging="269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446" w:hanging="269"/>
      </w:pPr>
      <w:rPr>
        <w:rFonts w:hint="default"/>
        <w:lang w:eastAsia="en-US" w:bidi="ar-SA"/>
      </w:rPr>
    </w:lvl>
  </w:abstractNum>
  <w:abstractNum w:abstractNumId="18">
    <w:nsid w:val="4D4DC07F"/>
    <w:multiLevelType w:val="multilevel"/>
    <w:tmpl w:val="4D4DC07F"/>
    <w:lvl w:ilvl="0">
      <w:numFmt w:val="bullet"/>
      <w:lvlText w:val="-"/>
      <w:lvlJc w:val="left"/>
      <w:pPr>
        <w:ind w:left="108" w:hanging="269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393" w:hanging="269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686" w:hanging="269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979" w:hanging="269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273" w:hanging="269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566" w:hanging="269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1859" w:hanging="269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153" w:hanging="269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446" w:hanging="269"/>
      </w:pPr>
      <w:rPr>
        <w:rFonts w:hint="default"/>
        <w:lang w:eastAsia="en-US" w:bidi="ar-SA"/>
      </w:rPr>
    </w:lvl>
  </w:abstractNum>
  <w:abstractNum w:abstractNumId="19">
    <w:nsid w:val="59ADCABA"/>
    <w:multiLevelType w:val="multilevel"/>
    <w:tmpl w:val="59ADCABA"/>
    <w:lvl w:ilvl="0">
      <w:numFmt w:val="bullet"/>
      <w:lvlText w:val="-"/>
      <w:lvlJc w:val="left"/>
      <w:pPr>
        <w:ind w:left="108" w:hanging="269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393" w:hanging="269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686" w:hanging="269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979" w:hanging="269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273" w:hanging="269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566" w:hanging="269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1859" w:hanging="269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153" w:hanging="269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446" w:hanging="269"/>
      </w:pPr>
      <w:rPr>
        <w:rFonts w:hint="default"/>
        <w:lang w:eastAsia="en-US" w:bidi="ar-SA"/>
      </w:rPr>
    </w:lvl>
  </w:abstractNum>
  <w:abstractNum w:abstractNumId="20">
    <w:nsid w:val="5A241D34"/>
    <w:multiLevelType w:val="multilevel"/>
    <w:tmpl w:val="5A241D34"/>
    <w:lvl w:ilvl="0">
      <w:numFmt w:val="bullet"/>
      <w:lvlText w:val="-"/>
      <w:lvlJc w:val="left"/>
      <w:pPr>
        <w:ind w:left="108" w:hanging="269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393" w:hanging="269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686" w:hanging="269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979" w:hanging="269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273" w:hanging="269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566" w:hanging="269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1859" w:hanging="269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153" w:hanging="269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446" w:hanging="269"/>
      </w:pPr>
      <w:rPr>
        <w:rFonts w:hint="default"/>
        <w:lang w:eastAsia="en-US" w:bidi="ar-SA"/>
      </w:rPr>
    </w:lvl>
  </w:abstractNum>
  <w:abstractNum w:abstractNumId="21">
    <w:nsid w:val="60382F6E"/>
    <w:multiLevelType w:val="multilevel"/>
    <w:tmpl w:val="60382F6E"/>
    <w:lvl w:ilvl="0">
      <w:numFmt w:val="bullet"/>
      <w:lvlText w:val="-"/>
      <w:lvlJc w:val="left"/>
      <w:pPr>
        <w:ind w:left="107" w:hanging="269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393" w:hanging="269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686" w:hanging="269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979" w:hanging="269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273" w:hanging="269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566" w:hanging="269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1859" w:hanging="269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153" w:hanging="269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446" w:hanging="269"/>
      </w:pPr>
      <w:rPr>
        <w:rFonts w:hint="default"/>
        <w:lang w:eastAsia="en-US" w:bidi="ar-SA"/>
      </w:rPr>
    </w:lvl>
  </w:abstractNum>
  <w:abstractNum w:abstractNumId="22">
    <w:nsid w:val="72183CF9"/>
    <w:multiLevelType w:val="multilevel"/>
    <w:tmpl w:val="72183CF9"/>
    <w:lvl w:ilvl="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645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011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376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742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2108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473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839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3204" w:hanging="164"/>
      </w:pPr>
      <w:rPr>
        <w:rFonts w:hint="default"/>
        <w:lang w:eastAsia="en-US" w:bidi="ar-SA"/>
      </w:rPr>
    </w:lvl>
  </w:abstractNum>
  <w:num w:numId="1">
    <w:abstractNumId w:val="9"/>
  </w:num>
  <w:num w:numId="2">
    <w:abstractNumId w:val="5"/>
  </w:num>
  <w:num w:numId="3">
    <w:abstractNumId w:val="19"/>
  </w:num>
  <w:num w:numId="4">
    <w:abstractNumId w:val="3"/>
  </w:num>
  <w:num w:numId="5">
    <w:abstractNumId w:val="2"/>
  </w:num>
  <w:num w:numId="6">
    <w:abstractNumId w:val="11"/>
  </w:num>
  <w:num w:numId="7">
    <w:abstractNumId w:val="14"/>
  </w:num>
  <w:num w:numId="8">
    <w:abstractNumId w:val="22"/>
  </w:num>
  <w:num w:numId="9">
    <w:abstractNumId w:val="10"/>
  </w:num>
  <w:num w:numId="10">
    <w:abstractNumId w:val="0"/>
  </w:num>
  <w:num w:numId="11">
    <w:abstractNumId w:val="15"/>
  </w:num>
  <w:num w:numId="12">
    <w:abstractNumId w:val="20"/>
  </w:num>
  <w:num w:numId="13">
    <w:abstractNumId w:val="4"/>
  </w:num>
  <w:num w:numId="14">
    <w:abstractNumId w:val="18"/>
  </w:num>
  <w:num w:numId="15">
    <w:abstractNumId w:val="8"/>
  </w:num>
  <w:num w:numId="16">
    <w:abstractNumId w:val="13"/>
  </w:num>
  <w:num w:numId="17">
    <w:abstractNumId w:val="7"/>
  </w:num>
  <w:num w:numId="18">
    <w:abstractNumId w:val="6"/>
  </w:num>
  <w:num w:numId="19">
    <w:abstractNumId w:val="1"/>
  </w:num>
  <w:num w:numId="20">
    <w:abstractNumId w:val="17"/>
  </w:num>
  <w:num w:numId="21">
    <w:abstractNumId w:val="21"/>
  </w:num>
  <w:num w:numId="22">
    <w:abstractNumId w:val="12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80E"/>
    <w:rsid w:val="00012DFE"/>
    <w:rsid w:val="000A370C"/>
    <w:rsid w:val="00334741"/>
    <w:rsid w:val="00354D9E"/>
    <w:rsid w:val="004651CF"/>
    <w:rsid w:val="005B37A5"/>
    <w:rsid w:val="00605A08"/>
    <w:rsid w:val="006074D3"/>
    <w:rsid w:val="00611485"/>
    <w:rsid w:val="00824BB6"/>
    <w:rsid w:val="00935372"/>
    <w:rsid w:val="00AA2124"/>
    <w:rsid w:val="00AC2DAE"/>
    <w:rsid w:val="00AF580E"/>
    <w:rsid w:val="00B05880"/>
    <w:rsid w:val="00C95EFC"/>
    <w:rsid w:val="00DD5C60"/>
    <w:rsid w:val="00E62A6F"/>
    <w:rsid w:val="4B3C1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38BA905-D96B-48E0-A26F-6FF4D3082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table" w:customStyle="1" w:styleId="TableNormal1">
    <w:name w:val="Table Normal1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  <w:pPr>
      <w:ind w:left="819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354D9E"/>
    <w:rPr>
      <w:rFonts w:ascii="Times New Roman" w:hAnsi="Times New Roman" w:cs="Times New Roman"/>
      <w:color w:val="000000"/>
      <w:sz w:val="28"/>
      <w:szCs w:val="18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2422</Words>
  <Characters>13808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MTBA</dc:creator>
  <cp:lastModifiedBy>PC</cp:lastModifiedBy>
  <cp:revision>11</cp:revision>
  <dcterms:created xsi:type="dcterms:W3CDTF">2023-08-09T12:54:00Z</dcterms:created>
  <dcterms:modified xsi:type="dcterms:W3CDTF">2023-08-25T10:41:00Z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2022-09-04T00:00:00Z</vt:filetime>
  </property>
  <property fmtid="{D5CDD505-2E9C-101B-9397-08002B2CF9AE}" pid="5" name="KSOProductBuildVer">
    <vt:lpwstr>1033-11.2.0.11306</vt:lpwstr>
  </property>
  <property fmtid="{D5CDD505-2E9C-101B-9397-08002B2CF9AE}" pid="6" name="ICV">
    <vt:lpwstr>916B0BF865FD4873B40AD1E2BA88E260</vt:lpwstr>
  </property>
</Properties>
</file>